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3B92A">
      <w:pPr>
        <w:pStyle w:val="2"/>
        <w:spacing w:before="74" w:line="242" w:lineRule="auto"/>
      </w:pPr>
      <w:r>
        <w:t>Всероссийская</w:t>
      </w:r>
      <w:r>
        <w:rPr>
          <w:spacing w:val="-7"/>
        </w:rPr>
        <w:t xml:space="preserve"> </w:t>
      </w:r>
      <w:r>
        <w:t>олимпиада</w:t>
      </w:r>
      <w:r>
        <w:rPr>
          <w:spacing w:val="-9"/>
        </w:rPr>
        <w:t xml:space="preserve"> </w:t>
      </w:r>
      <w:r>
        <w:t>школьников</w:t>
      </w:r>
      <w:r>
        <w:rPr>
          <w:spacing w:val="-7"/>
        </w:rPr>
        <w:t xml:space="preserve"> </w:t>
      </w:r>
      <w:r>
        <w:t>202</w:t>
      </w:r>
      <w:r>
        <w:rPr>
          <w:rFonts w:hint="default"/>
          <w:lang w:val="ru-RU"/>
        </w:rPr>
        <w:t>5</w:t>
      </w:r>
      <w:r>
        <w:t>-202</w:t>
      </w:r>
      <w:r>
        <w:rPr>
          <w:rFonts w:hint="default"/>
          <w:lang w:val="ru-RU"/>
        </w:rPr>
        <w:t>6</w:t>
      </w:r>
      <w:bookmarkStart w:id="0" w:name="_GoBack"/>
      <w:bookmarkEnd w:id="0"/>
      <w:r>
        <w:rPr>
          <w:spacing w:val="-5"/>
        </w:rPr>
        <w:t xml:space="preserve"> </w:t>
      </w:r>
      <w:r>
        <w:t>учебный</w:t>
      </w:r>
      <w:r>
        <w:rPr>
          <w:spacing w:val="-7"/>
        </w:rPr>
        <w:t xml:space="preserve"> </w:t>
      </w:r>
      <w:r>
        <w:t>год Школьный этап. История, 10-11 класс</w:t>
      </w:r>
    </w:p>
    <w:p w14:paraId="704D3DE7">
      <w:pPr>
        <w:spacing w:before="318" w:line="322" w:lineRule="exact"/>
        <w:ind w:left="710" w:right="2" w:firstLine="0"/>
        <w:jc w:val="center"/>
        <w:rPr>
          <w:b/>
          <w:sz w:val="28"/>
        </w:rPr>
      </w:pPr>
      <w:r>
        <w:rPr>
          <w:b/>
          <w:sz w:val="28"/>
        </w:rPr>
        <w:t>БЛАНК</w:t>
      </w:r>
      <w:r>
        <w:rPr>
          <w:b/>
          <w:spacing w:val="-7"/>
          <w:sz w:val="28"/>
        </w:rPr>
        <w:t xml:space="preserve"> </w:t>
      </w:r>
      <w:r>
        <w:rPr>
          <w:b/>
          <w:spacing w:val="-2"/>
          <w:sz w:val="28"/>
        </w:rPr>
        <w:t>ЗАДАНИЙ</w:t>
      </w:r>
    </w:p>
    <w:p w14:paraId="5A2D6BC8">
      <w:pPr>
        <w:pStyle w:val="6"/>
        <w:ind w:left="961"/>
      </w:pPr>
      <w:r>
        <w:rPr>
          <w:u w:val="single"/>
        </w:rPr>
        <w:t>Время</w:t>
      </w:r>
      <w:r>
        <w:rPr>
          <w:spacing w:val="-6"/>
          <w:u w:val="single"/>
        </w:rPr>
        <w:t xml:space="preserve"> </w:t>
      </w:r>
      <w:r>
        <w:rPr>
          <w:u w:val="single"/>
        </w:rPr>
        <w:t>выполнения</w:t>
      </w:r>
      <w:r>
        <w:rPr>
          <w:spacing w:val="-8"/>
          <w:u w:val="single"/>
        </w:rPr>
        <w:t xml:space="preserve"> </w:t>
      </w:r>
      <w:r>
        <w:rPr>
          <w:u w:val="single"/>
        </w:rPr>
        <w:t>90</w:t>
      </w:r>
      <w:r>
        <w:rPr>
          <w:spacing w:val="-5"/>
          <w:u w:val="single"/>
        </w:rPr>
        <w:t xml:space="preserve"> </w:t>
      </w:r>
      <w:r>
        <w:rPr>
          <w:u w:val="single"/>
        </w:rPr>
        <w:t>минут.</w:t>
      </w:r>
      <w:r>
        <w:rPr>
          <w:spacing w:val="-6"/>
          <w:u w:val="single"/>
        </w:rPr>
        <w:t xml:space="preserve"> </w:t>
      </w:r>
      <w:r>
        <w:rPr>
          <w:u w:val="single"/>
        </w:rPr>
        <w:t>Максимальное</w:t>
      </w:r>
      <w:r>
        <w:rPr>
          <w:spacing w:val="-6"/>
          <w:u w:val="single"/>
        </w:rPr>
        <w:t xml:space="preserve"> </w:t>
      </w:r>
      <w:r>
        <w:rPr>
          <w:u w:val="single"/>
        </w:rPr>
        <w:t>количество</w:t>
      </w:r>
      <w:r>
        <w:rPr>
          <w:spacing w:val="-4"/>
          <w:u w:val="single"/>
        </w:rPr>
        <w:t xml:space="preserve"> </w:t>
      </w:r>
      <w:r>
        <w:rPr>
          <w:u w:val="single"/>
        </w:rPr>
        <w:t>баллов</w:t>
      </w:r>
      <w:r>
        <w:rPr>
          <w:spacing w:val="-2"/>
          <w:u w:val="single"/>
        </w:rPr>
        <w:t xml:space="preserve"> </w:t>
      </w:r>
      <w:r>
        <w:rPr>
          <w:u w:val="single"/>
        </w:rPr>
        <w:t>–</w:t>
      </w:r>
      <w:r>
        <w:rPr>
          <w:spacing w:val="-5"/>
          <w:u w:val="single"/>
        </w:rPr>
        <w:t xml:space="preserve"> 94.</w:t>
      </w:r>
    </w:p>
    <w:p w14:paraId="71A2421A">
      <w:pPr>
        <w:spacing w:before="321"/>
        <w:ind w:left="143" w:right="0" w:firstLine="0"/>
        <w:jc w:val="left"/>
        <w:rPr>
          <w:i/>
          <w:sz w:val="28"/>
        </w:rPr>
      </w:pPr>
      <w:r>
        <w:rPr>
          <w:b/>
          <w:sz w:val="28"/>
        </w:rPr>
        <w:t>Задание</w:t>
      </w:r>
      <w:r>
        <w:rPr>
          <w:b/>
          <w:spacing w:val="21"/>
          <w:sz w:val="28"/>
        </w:rPr>
        <w:t xml:space="preserve"> </w:t>
      </w:r>
      <w:r>
        <w:rPr>
          <w:b/>
          <w:sz w:val="28"/>
        </w:rPr>
        <w:t>1.</w:t>
      </w:r>
      <w:r>
        <w:rPr>
          <w:b/>
          <w:spacing w:val="16"/>
          <w:sz w:val="28"/>
        </w:rPr>
        <w:t xml:space="preserve"> </w:t>
      </w:r>
      <w:r>
        <w:rPr>
          <w:sz w:val="28"/>
        </w:rPr>
        <w:t>Выберите</w:t>
      </w:r>
      <w:r>
        <w:rPr>
          <w:spacing w:val="16"/>
          <w:sz w:val="28"/>
        </w:rPr>
        <w:t xml:space="preserve"> </w:t>
      </w:r>
      <w:r>
        <w:rPr>
          <w:sz w:val="28"/>
        </w:rPr>
        <w:t>верный</w:t>
      </w:r>
      <w:r>
        <w:rPr>
          <w:spacing w:val="14"/>
          <w:sz w:val="28"/>
        </w:rPr>
        <w:t xml:space="preserve"> </w:t>
      </w:r>
      <w:r>
        <w:rPr>
          <w:sz w:val="28"/>
        </w:rPr>
        <w:t>ответ.</w:t>
      </w:r>
      <w:r>
        <w:rPr>
          <w:spacing w:val="19"/>
          <w:sz w:val="28"/>
        </w:rPr>
        <w:t xml:space="preserve"> </w:t>
      </w:r>
      <w:r>
        <w:rPr>
          <w:i/>
          <w:sz w:val="28"/>
        </w:rPr>
        <w:t>За</w:t>
      </w:r>
      <w:r>
        <w:rPr>
          <w:i/>
          <w:spacing w:val="16"/>
          <w:sz w:val="28"/>
        </w:rPr>
        <w:t xml:space="preserve"> </w:t>
      </w:r>
      <w:r>
        <w:rPr>
          <w:i/>
          <w:sz w:val="28"/>
        </w:rPr>
        <w:t>каждый</w:t>
      </w:r>
      <w:r>
        <w:rPr>
          <w:i/>
          <w:spacing w:val="15"/>
          <w:sz w:val="28"/>
        </w:rPr>
        <w:t xml:space="preserve"> </w:t>
      </w:r>
      <w:r>
        <w:rPr>
          <w:i/>
          <w:sz w:val="28"/>
        </w:rPr>
        <w:t>правильный</w:t>
      </w:r>
      <w:r>
        <w:rPr>
          <w:i/>
          <w:spacing w:val="17"/>
          <w:sz w:val="28"/>
        </w:rPr>
        <w:t xml:space="preserve"> </w:t>
      </w:r>
      <w:r>
        <w:rPr>
          <w:i/>
          <w:sz w:val="28"/>
        </w:rPr>
        <w:t>ответ-</w:t>
      </w:r>
      <w:r>
        <w:rPr>
          <w:i/>
          <w:spacing w:val="17"/>
          <w:sz w:val="28"/>
        </w:rPr>
        <w:t xml:space="preserve"> </w:t>
      </w:r>
      <w:r>
        <w:rPr>
          <w:i/>
          <w:sz w:val="28"/>
        </w:rPr>
        <w:t>2</w:t>
      </w:r>
      <w:r>
        <w:rPr>
          <w:i/>
          <w:spacing w:val="16"/>
          <w:sz w:val="28"/>
        </w:rPr>
        <w:t xml:space="preserve"> </w:t>
      </w:r>
      <w:r>
        <w:rPr>
          <w:i/>
          <w:spacing w:val="-2"/>
          <w:sz w:val="28"/>
        </w:rPr>
        <w:t>балла.</w:t>
      </w:r>
    </w:p>
    <w:p w14:paraId="0EAA9D37">
      <w:pPr>
        <w:pStyle w:val="3"/>
        <w:spacing w:before="2"/>
        <w:ind w:left="143"/>
      </w:pPr>
      <w:r>
        <w:t>Максимальный</w:t>
      </w:r>
      <w:r>
        <w:rPr>
          <w:spacing w:val="-6"/>
        </w:rPr>
        <w:t xml:space="preserve"> </w:t>
      </w:r>
      <w:r>
        <w:t>балл</w:t>
      </w:r>
      <w:r>
        <w:rPr>
          <w:spacing w:val="-4"/>
        </w:rPr>
        <w:t xml:space="preserve"> </w:t>
      </w:r>
      <w:r>
        <w:t>за</w:t>
      </w:r>
      <w:r>
        <w:rPr>
          <w:spacing w:val="-3"/>
        </w:rPr>
        <w:t xml:space="preserve"> </w:t>
      </w:r>
      <w:r>
        <w:t>задание</w:t>
      </w:r>
      <w:r>
        <w:rPr>
          <w:spacing w:val="-4"/>
        </w:rPr>
        <w:t xml:space="preserve"> </w:t>
      </w:r>
      <w:r>
        <w:t>–</w:t>
      </w:r>
      <w:r>
        <w:rPr>
          <w:spacing w:val="-4"/>
        </w:rPr>
        <w:t xml:space="preserve"> </w:t>
      </w:r>
      <w:r>
        <w:rPr>
          <w:spacing w:val="-5"/>
        </w:rPr>
        <w:t>6.</w:t>
      </w:r>
    </w:p>
    <w:p w14:paraId="5E5FA5F6">
      <w:pPr>
        <w:pStyle w:val="8"/>
        <w:numPr>
          <w:ilvl w:val="0"/>
          <w:numId w:val="1"/>
        </w:numPr>
        <w:tabs>
          <w:tab w:val="left" w:pos="430"/>
        </w:tabs>
        <w:spacing w:before="321" w:after="0" w:line="240" w:lineRule="auto"/>
        <w:ind w:left="143" w:right="359" w:firstLine="0"/>
        <w:jc w:val="left"/>
        <w:rPr>
          <w:sz w:val="28"/>
        </w:rPr>
      </w:pPr>
      <w:r>
        <w:rPr>
          <w:sz w:val="28"/>
        </w:rPr>
        <w:t>Кто</w:t>
      </w:r>
      <w:r>
        <w:rPr>
          <w:spacing w:val="-3"/>
          <w:sz w:val="28"/>
        </w:rPr>
        <w:t xml:space="preserve"> </w:t>
      </w:r>
      <w:r>
        <w:rPr>
          <w:sz w:val="28"/>
        </w:rPr>
        <w:t>из</w:t>
      </w:r>
      <w:r>
        <w:rPr>
          <w:spacing w:val="-4"/>
          <w:sz w:val="28"/>
        </w:rPr>
        <w:t xml:space="preserve"> </w:t>
      </w:r>
      <w:r>
        <w:rPr>
          <w:sz w:val="28"/>
        </w:rPr>
        <w:t>сыновей</w:t>
      </w:r>
      <w:r>
        <w:rPr>
          <w:spacing w:val="-3"/>
          <w:sz w:val="28"/>
        </w:rPr>
        <w:t xml:space="preserve"> </w:t>
      </w:r>
      <w:r>
        <w:rPr>
          <w:sz w:val="28"/>
        </w:rPr>
        <w:t>Ярослава</w:t>
      </w:r>
      <w:r>
        <w:rPr>
          <w:spacing w:val="-3"/>
          <w:sz w:val="28"/>
        </w:rPr>
        <w:t xml:space="preserve"> </w:t>
      </w:r>
      <w:r>
        <w:rPr>
          <w:sz w:val="28"/>
        </w:rPr>
        <w:t>Мудрого</w:t>
      </w:r>
      <w:r>
        <w:rPr>
          <w:spacing w:val="-2"/>
          <w:sz w:val="28"/>
        </w:rPr>
        <w:t xml:space="preserve"> </w:t>
      </w:r>
      <w:r>
        <w:rPr>
          <w:sz w:val="28"/>
        </w:rPr>
        <w:t>был</w:t>
      </w:r>
      <w:r>
        <w:rPr>
          <w:spacing w:val="-7"/>
          <w:sz w:val="28"/>
        </w:rPr>
        <w:t xml:space="preserve"> </w:t>
      </w:r>
      <w:r>
        <w:rPr>
          <w:sz w:val="28"/>
        </w:rPr>
        <w:t>женат</w:t>
      </w:r>
      <w:r>
        <w:rPr>
          <w:spacing w:val="-6"/>
          <w:sz w:val="28"/>
        </w:rPr>
        <w:t xml:space="preserve"> </w:t>
      </w:r>
      <w:r>
        <w:rPr>
          <w:sz w:val="28"/>
        </w:rPr>
        <w:t>на</w:t>
      </w:r>
      <w:r>
        <w:rPr>
          <w:spacing w:val="-3"/>
          <w:sz w:val="28"/>
        </w:rPr>
        <w:t xml:space="preserve"> </w:t>
      </w:r>
      <w:r>
        <w:rPr>
          <w:sz w:val="28"/>
        </w:rPr>
        <w:t>сестре</w:t>
      </w:r>
      <w:r>
        <w:rPr>
          <w:spacing w:val="-6"/>
          <w:sz w:val="28"/>
        </w:rPr>
        <w:t xml:space="preserve"> </w:t>
      </w:r>
      <w:r>
        <w:rPr>
          <w:sz w:val="28"/>
        </w:rPr>
        <w:t>польского</w:t>
      </w:r>
      <w:r>
        <w:rPr>
          <w:spacing w:val="-2"/>
          <w:sz w:val="28"/>
        </w:rPr>
        <w:t xml:space="preserve"> </w:t>
      </w:r>
      <w:r>
        <w:rPr>
          <w:sz w:val="28"/>
        </w:rPr>
        <w:t>короля Казимира I?</w:t>
      </w:r>
    </w:p>
    <w:p w14:paraId="09600F51">
      <w:pPr>
        <w:pStyle w:val="8"/>
        <w:spacing w:after="0" w:line="240" w:lineRule="auto"/>
        <w:jc w:val="left"/>
        <w:rPr>
          <w:sz w:val="28"/>
        </w:rPr>
        <w:sectPr>
          <w:type w:val="continuous"/>
          <w:pgSz w:w="11910" w:h="16840"/>
          <w:pgMar w:top="1040" w:right="708" w:bottom="280" w:left="1559" w:header="720" w:footer="720" w:gutter="0"/>
          <w:cols w:space="720" w:num="1"/>
        </w:sectPr>
      </w:pPr>
    </w:p>
    <w:p w14:paraId="5678F158">
      <w:pPr>
        <w:pStyle w:val="8"/>
        <w:numPr>
          <w:ilvl w:val="1"/>
          <w:numId w:val="1"/>
        </w:numPr>
        <w:tabs>
          <w:tab w:val="left" w:pos="544"/>
        </w:tabs>
        <w:spacing w:before="0" w:after="0" w:line="321" w:lineRule="exact"/>
        <w:ind w:left="544" w:right="0" w:hanging="303"/>
        <w:jc w:val="left"/>
        <w:rPr>
          <w:sz w:val="28"/>
        </w:rPr>
      </w:pPr>
      <w:r>
        <w:rPr>
          <w:spacing w:val="-2"/>
          <w:sz w:val="28"/>
        </w:rPr>
        <w:t>Владимир</w:t>
      </w:r>
    </w:p>
    <w:p w14:paraId="1F181FC8">
      <w:pPr>
        <w:pStyle w:val="8"/>
        <w:numPr>
          <w:ilvl w:val="1"/>
          <w:numId w:val="1"/>
        </w:numPr>
        <w:tabs>
          <w:tab w:val="left" w:pos="544"/>
        </w:tabs>
        <w:spacing w:before="0" w:after="0" w:line="240" w:lineRule="auto"/>
        <w:ind w:left="544" w:right="0" w:hanging="303"/>
        <w:jc w:val="left"/>
        <w:rPr>
          <w:sz w:val="28"/>
        </w:rPr>
      </w:pPr>
      <w:r>
        <w:rPr>
          <w:spacing w:val="-2"/>
          <w:sz w:val="28"/>
        </w:rPr>
        <w:t>Изяслав</w:t>
      </w:r>
    </w:p>
    <w:p w14:paraId="30AB9D49">
      <w:pPr>
        <w:pStyle w:val="8"/>
        <w:numPr>
          <w:ilvl w:val="1"/>
          <w:numId w:val="1"/>
        </w:numPr>
        <w:tabs>
          <w:tab w:val="left" w:pos="544"/>
        </w:tabs>
        <w:spacing w:before="0" w:after="0" w:line="321" w:lineRule="exact"/>
        <w:ind w:left="544" w:right="0" w:hanging="303"/>
        <w:jc w:val="left"/>
        <w:rPr>
          <w:sz w:val="28"/>
        </w:rPr>
      </w:pPr>
      <w:r>
        <w:br w:type="column"/>
      </w:r>
      <w:r>
        <w:rPr>
          <w:spacing w:val="-2"/>
          <w:sz w:val="28"/>
        </w:rPr>
        <w:t>Святослав</w:t>
      </w:r>
    </w:p>
    <w:p w14:paraId="3B737A3B">
      <w:pPr>
        <w:pStyle w:val="8"/>
        <w:numPr>
          <w:ilvl w:val="1"/>
          <w:numId w:val="1"/>
        </w:numPr>
        <w:tabs>
          <w:tab w:val="left" w:pos="544"/>
        </w:tabs>
        <w:spacing w:before="0" w:after="0" w:line="240" w:lineRule="auto"/>
        <w:ind w:left="544" w:right="0" w:hanging="303"/>
        <w:jc w:val="left"/>
        <w:rPr>
          <w:sz w:val="28"/>
        </w:rPr>
      </w:pPr>
      <w:r>
        <w:rPr>
          <w:spacing w:val="-2"/>
          <w:sz w:val="28"/>
        </w:rPr>
        <w:t>Всеволод</w:t>
      </w:r>
    </w:p>
    <w:p w14:paraId="08D785C0">
      <w:pPr>
        <w:pStyle w:val="8"/>
        <w:spacing w:after="0" w:line="240" w:lineRule="auto"/>
        <w:jc w:val="left"/>
        <w:rPr>
          <w:sz w:val="28"/>
        </w:rPr>
        <w:sectPr>
          <w:type w:val="continuous"/>
          <w:pgSz w:w="11910" w:h="16840"/>
          <w:pgMar w:top="1040" w:right="708" w:bottom="280" w:left="1559" w:header="720" w:footer="720" w:gutter="0"/>
          <w:cols w:equalWidth="0" w:num="2">
            <w:col w:w="1797" w:space="2569"/>
            <w:col w:w="5277"/>
          </w:cols>
        </w:sectPr>
      </w:pPr>
    </w:p>
    <w:p w14:paraId="72F2A615">
      <w:pPr>
        <w:pStyle w:val="6"/>
        <w:spacing w:before="1"/>
        <w:ind w:left="0"/>
      </w:pPr>
    </w:p>
    <w:p w14:paraId="76620B16">
      <w:pPr>
        <w:pStyle w:val="8"/>
        <w:numPr>
          <w:ilvl w:val="0"/>
          <w:numId w:val="1"/>
        </w:numPr>
        <w:tabs>
          <w:tab w:val="left" w:pos="528"/>
        </w:tabs>
        <w:spacing w:before="1" w:after="0" w:line="240" w:lineRule="auto"/>
        <w:ind w:left="241" w:right="1469" w:firstLine="0"/>
        <w:jc w:val="left"/>
        <w:rPr>
          <w:sz w:val="28"/>
        </w:rPr>
      </w:pPr>
      <w:r>
        <w:rPr>
          <w:sz w:val="28"/>
        </w:rPr>
        <w:t>Присоединение</w:t>
      </w:r>
      <w:r>
        <w:rPr>
          <w:spacing w:val="-8"/>
          <w:sz w:val="28"/>
        </w:rPr>
        <w:t xml:space="preserve"> </w:t>
      </w:r>
      <w:r>
        <w:rPr>
          <w:sz w:val="28"/>
        </w:rPr>
        <w:t>Ярославля</w:t>
      </w:r>
      <w:r>
        <w:rPr>
          <w:spacing w:val="-8"/>
          <w:sz w:val="28"/>
        </w:rPr>
        <w:t xml:space="preserve"> </w:t>
      </w:r>
      <w:r>
        <w:rPr>
          <w:sz w:val="28"/>
        </w:rPr>
        <w:t>к</w:t>
      </w:r>
      <w:r>
        <w:rPr>
          <w:spacing w:val="-8"/>
          <w:sz w:val="28"/>
        </w:rPr>
        <w:t xml:space="preserve"> </w:t>
      </w:r>
      <w:r>
        <w:rPr>
          <w:sz w:val="28"/>
        </w:rPr>
        <w:t>Московскому</w:t>
      </w:r>
      <w:r>
        <w:rPr>
          <w:spacing w:val="-7"/>
          <w:sz w:val="28"/>
        </w:rPr>
        <w:t xml:space="preserve"> </w:t>
      </w:r>
      <w:r>
        <w:rPr>
          <w:sz w:val="28"/>
        </w:rPr>
        <w:t>великому</w:t>
      </w:r>
      <w:r>
        <w:rPr>
          <w:spacing w:val="-7"/>
          <w:sz w:val="28"/>
        </w:rPr>
        <w:t xml:space="preserve"> </w:t>
      </w:r>
      <w:r>
        <w:rPr>
          <w:sz w:val="28"/>
        </w:rPr>
        <w:t>княжеству произошло в</w:t>
      </w:r>
    </w:p>
    <w:p w14:paraId="3A746663">
      <w:pPr>
        <w:pStyle w:val="8"/>
        <w:spacing w:after="0" w:line="240" w:lineRule="auto"/>
        <w:jc w:val="left"/>
        <w:rPr>
          <w:sz w:val="28"/>
        </w:rPr>
        <w:sectPr>
          <w:type w:val="continuous"/>
          <w:pgSz w:w="11910" w:h="16840"/>
          <w:pgMar w:top="1040" w:right="708" w:bottom="280" w:left="1559" w:header="720" w:footer="720" w:gutter="0"/>
          <w:cols w:space="720" w:num="1"/>
        </w:sectPr>
      </w:pPr>
    </w:p>
    <w:p w14:paraId="3A03F10F">
      <w:pPr>
        <w:pStyle w:val="8"/>
        <w:numPr>
          <w:ilvl w:val="0"/>
          <w:numId w:val="2"/>
        </w:numPr>
        <w:tabs>
          <w:tab w:val="left" w:pos="544"/>
        </w:tabs>
        <w:spacing w:before="0" w:after="0" w:line="321" w:lineRule="exact"/>
        <w:ind w:left="544" w:right="0" w:hanging="303"/>
        <w:jc w:val="left"/>
        <w:rPr>
          <w:sz w:val="28"/>
        </w:rPr>
      </w:pPr>
      <w:r>
        <w:rPr>
          <w:sz w:val="28"/>
        </w:rPr>
        <w:t>1408</w:t>
      </w:r>
      <w:r>
        <w:rPr>
          <w:spacing w:val="-3"/>
          <w:sz w:val="28"/>
        </w:rPr>
        <w:t xml:space="preserve"> </w:t>
      </w:r>
      <w:r>
        <w:rPr>
          <w:spacing w:val="-5"/>
          <w:sz w:val="28"/>
        </w:rPr>
        <w:t>г.</w:t>
      </w:r>
    </w:p>
    <w:p w14:paraId="236C66F3">
      <w:pPr>
        <w:pStyle w:val="8"/>
        <w:numPr>
          <w:ilvl w:val="0"/>
          <w:numId w:val="2"/>
        </w:numPr>
        <w:tabs>
          <w:tab w:val="left" w:pos="544"/>
        </w:tabs>
        <w:spacing w:before="0" w:after="0" w:line="240" w:lineRule="auto"/>
        <w:ind w:left="544" w:right="0" w:hanging="303"/>
        <w:jc w:val="left"/>
        <w:rPr>
          <w:sz w:val="28"/>
        </w:rPr>
      </w:pPr>
      <w:r>
        <w:rPr>
          <w:sz w:val="28"/>
        </w:rPr>
        <w:t>1463</w:t>
      </w:r>
      <w:r>
        <w:rPr>
          <w:spacing w:val="-3"/>
          <w:sz w:val="28"/>
        </w:rPr>
        <w:t xml:space="preserve"> </w:t>
      </w:r>
      <w:r>
        <w:rPr>
          <w:spacing w:val="-5"/>
          <w:sz w:val="28"/>
        </w:rPr>
        <w:t>г.</w:t>
      </w:r>
    </w:p>
    <w:p w14:paraId="6863BE5A">
      <w:pPr>
        <w:pStyle w:val="8"/>
        <w:numPr>
          <w:ilvl w:val="0"/>
          <w:numId w:val="2"/>
        </w:numPr>
        <w:tabs>
          <w:tab w:val="left" w:pos="544"/>
        </w:tabs>
        <w:spacing w:before="0" w:after="0" w:line="321" w:lineRule="exact"/>
        <w:ind w:left="544" w:right="0" w:hanging="303"/>
        <w:jc w:val="left"/>
        <w:rPr>
          <w:sz w:val="28"/>
        </w:rPr>
      </w:pPr>
      <w:r>
        <w:br w:type="column"/>
      </w:r>
      <w:r>
        <w:rPr>
          <w:sz w:val="28"/>
        </w:rPr>
        <w:t>1505</w:t>
      </w:r>
      <w:r>
        <w:rPr>
          <w:spacing w:val="-3"/>
          <w:sz w:val="28"/>
        </w:rPr>
        <w:t xml:space="preserve"> </w:t>
      </w:r>
      <w:r>
        <w:rPr>
          <w:spacing w:val="-5"/>
          <w:sz w:val="28"/>
        </w:rPr>
        <w:t>г.</w:t>
      </w:r>
    </w:p>
    <w:p w14:paraId="1987B1D2">
      <w:pPr>
        <w:pStyle w:val="8"/>
        <w:numPr>
          <w:ilvl w:val="0"/>
          <w:numId w:val="2"/>
        </w:numPr>
        <w:tabs>
          <w:tab w:val="left" w:pos="544"/>
        </w:tabs>
        <w:spacing w:before="0" w:after="0" w:line="240" w:lineRule="auto"/>
        <w:ind w:left="544" w:right="0" w:hanging="303"/>
        <w:jc w:val="left"/>
        <w:rPr>
          <w:sz w:val="28"/>
        </w:rPr>
      </w:pPr>
      <w:r>
        <w:rPr>
          <w:sz w:val="28"/>
        </w:rPr>
        <w:t>1514</w:t>
      </w:r>
      <w:r>
        <w:rPr>
          <w:spacing w:val="-3"/>
          <w:sz w:val="28"/>
        </w:rPr>
        <w:t xml:space="preserve"> </w:t>
      </w:r>
      <w:r>
        <w:rPr>
          <w:spacing w:val="-10"/>
          <w:sz w:val="28"/>
        </w:rPr>
        <w:t>г</w:t>
      </w:r>
    </w:p>
    <w:p w14:paraId="4D934172">
      <w:pPr>
        <w:pStyle w:val="8"/>
        <w:spacing w:after="0" w:line="240" w:lineRule="auto"/>
        <w:jc w:val="left"/>
        <w:rPr>
          <w:sz w:val="28"/>
        </w:rPr>
        <w:sectPr>
          <w:type w:val="continuous"/>
          <w:pgSz w:w="11910" w:h="16840"/>
          <w:pgMar w:top="1040" w:right="708" w:bottom="280" w:left="1559" w:header="720" w:footer="720" w:gutter="0"/>
          <w:cols w:equalWidth="0" w:num="2">
            <w:col w:w="1403" w:space="2963"/>
            <w:col w:w="5277"/>
          </w:cols>
        </w:sectPr>
      </w:pPr>
    </w:p>
    <w:p w14:paraId="78AA1D06">
      <w:pPr>
        <w:pStyle w:val="8"/>
        <w:numPr>
          <w:ilvl w:val="0"/>
          <w:numId w:val="1"/>
        </w:numPr>
        <w:tabs>
          <w:tab w:val="left" w:pos="528"/>
        </w:tabs>
        <w:spacing w:before="321" w:after="0" w:line="242" w:lineRule="auto"/>
        <w:ind w:left="241" w:right="1094" w:firstLine="0"/>
        <w:jc w:val="left"/>
        <w:rPr>
          <w:sz w:val="28"/>
        </w:rPr>
      </w:pPr>
      <w:r>
        <w:rPr>
          <w:sz w:val="28"/>
        </w:rPr>
        <w:t>Ниже</w:t>
      </w:r>
      <w:r>
        <w:rPr>
          <w:spacing w:val="80"/>
          <w:sz w:val="28"/>
        </w:rPr>
        <w:t xml:space="preserve"> </w:t>
      </w:r>
      <w:r>
        <w:rPr>
          <w:sz w:val="28"/>
        </w:rPr>
        <w:t>приведён</w:t>
      </w:r>
      <w:r>
        <w:rPr>
          <w:spacing w:val="80"/>
          <w:sz w:val="28"/>
        </w:rPr>
        <w:t xml:space="preserve"> </w:t>
      </w:r>
      <w:r>
        <w:rPr>
          <w:sz w:val="28"/>
        </w:rPr>
        <w:t>список</w:t>
      </w:r>
      <w:r>
        <w:rPr>
          <w:spacing w:val="80"/>
          <w:sz w:val="28"/>
        </w:rPr>
        <w:t xml:space="preserve"> </w:t>
      </w:r>
      <w:r>
        <w:rPr>
          <w:sz w:val="28"/>
        </w:rPr>
        <w:t>городов</w:t>
      </w:r>
      <w:r>
        <w:rPr>
          <w:spacing w:val="80"/>
          <w:sz w:val="28"/>
        </w:rPr>
        <w:t xml:space="preserve"> </w:t>
      </w:r>
      <w:r>
        <w:rPr>
          <w:sz w:val="28"/>
        </w:rPr>
        <w:t>Руси.</w:t>
      </w:r>
      <w:r>
        <w:rPr>
          <w:spacing w:val="80"/>
          <w:sz w:val="28"/>
        </w:rPr>
        <w:t xml:space="preserve"> </w:t>
      </w:r>
      <w:r>
        <w:rPr>
          <w:sz w:val="28"/>
        </w:rPr>
        <w:t>Укажите</w:t>
      </w:r>
      <w:r>
        <w:rPr>
          <w:spacing w:val="80"/>
          <w:sz w:val="28"/>
        </w:rPr>
        <w:t xml:space="preserve"> </w:t>
      </w:r>
      <w:r>
        <w:rPr>
          <w:sz w:val="28"/>
        </w:rPr>
        <w:t>тот</w:t>
      </w:r>
      <w:r>
        <w:rPr>
          <w:spacing w:val="80"/>
          <w:sz w:val="28"/>
        </w:rPr>
        <w:t xml:space="preserve"> </w:t>
      </w:r>
      <w:r>
        <w:rPr>
          <w:sz w:val="28"/>
        </w:rPr>
        <w:t>из</w:t>
      </w:r>
      <w:r>
        <w:rPr>
          <w:spacing w:val="80"/>
          <w:sz w:val="28"/>
        </w:rPr>
        <w:t xml:space="preserve"> </w:t>
      </w:r>
      <w:r>
        <w:rPr>
          <w:sz w:val="28"/>
        </w:rPr>
        <w:t>них,</w:t>
      </w:r>
      <w:r>
        <w:rPr>
          <w:spacing w:val="80"/>
          <w:sz w:val="28"/>
        </w:rPr>
        <w:t xml:space="preserve"> </w:t>
      </w:r>
      <w:r>
        <w:rPr>
          <w:sz w:val="28"/>
        </w:rPr>
        <w:t>в который в 1570 году опричное войско предприняло поход.</w:t>
      </w:r>
    </w:p>
    <w:p w14:paraId="77947025">
      <w:pPr>
        <w:pStyle w:val="8"/>
        <w:spacing w:after="0" w:line="242" w:lineRule="auto"/>
        <w:jc w:val="left"/>
        <w:rPr>
          <w:sz w:val="28"/>
        </w:rPr>
        <w:sectPr>
          <w:type w:val="continuous"/>
          <w:pgSz w:w="11910" w:h="16840"/>
          <w:pgMar w:top="1040" w:right="708" w:bottom="280" w:left="1559" w:header="720" w:footer="720" w:gutter="0"/>
          <w:cols w:space="720" w:num="1"/>
        </w:sectPr>
      </w:pPr>
    </w:p>
    <w:p w14:paraId="70F8F09A">
      <w:pPr>
        <w:pStyle w:val="8"/>
        <w:numPr>
          <w:ilvl w:val="0"/>
          <w:numId w:val="3"/>
        </w:numPr>
        <w:tabs>
          <w:tab w:val="left" w:pos="544"/>
        </w:tabs>
        <w:spacing w:before="0" w:after="0" w:line="317" w:lineRule="exact"/>
        <w:ind w:left="544" w:right="0" w:hanging="303"/>
        <w:jc w:val="left"/>
        <w:rPr>
          <w:sz w:val="28"/>
        </w:rPr>
      </w:pPr>
      <w:r>
        <w:rPr>
          <w:spacing w:val="-2"/>
          <w:sz w:val="28"/>
        </w:rPr>
        <w:t>Владимир</w:t>
      </w:r>
    </w:p>
    <w:p w14:paraId="136D2026">
      <w:pPr>
        <w:pStyle w:val="8"/>
        <w:numPr>
          <w:ilvl w:val="0"/>
          <w:numId w:val="3"/>
        </w:numPr>
        <w:tabs>
          <w:tab w:val="left" w:pos="544"/>
        </w:tabs>
        <w:spacing w:before="0" w:after="0" w:line="240" w:lineRule="auto"/>
        <w:ind w:left="544" w:right="0" w:hanging="303"/>
        <w:jc w:val="left"/>
        <w:rPr>
          <w:sz w:val="28"/>
        </w:rPr>
      </w:pPr>
      <w:r>
        <w:rPr>
          <w:spacing w:val="-2"/>
          <w:sz w:val="28"/>
        </w:rPr>
        <w:t>Рязань</w:t>
      </w:r>
    </w:p>
    <w:p w14:paraId="7FB517CE">
      <w:pPr>
        <w:pStyle w:val="8"/>
        <w:numPr>
          <w:ilvl w:val="0"/>
          <w:numId w:val="3"/>
        </w:numPr>
        <w:tabs>
          <w:tab w:val="left" w:pos="544"/>
        </w:tabs>
        <w:spacing w:before="0" w:after="0" w:line="317" w:lineRule="exact"/>
        <w:ind w:left="544" w:right="0" w:hanging="303"/>
        <w:jc w:val="left"/>
        <w:rPr>
          <w:sz w:val="28"/>
        </w:rPr>
      </w:pPr>
      <w:r>
        <w:br w:type="column"/>
      </w:r>
      <w:r>
        <w:rPr>
          <w:sz w:val="28"/>
        </w:rPr>
        <w:t>Великий</w:t>
      </w:r>
      <w:r>
        <w:rPr>
          <w:spacing w:val="-7"/>
          <w:sz w:val="28"/>
        </w:rPr>
        <w:t xml:space="preserve"> </w:t>
      </w:r>
      <w:r>
        <w:rPr>
          <w:spacing w:val="-2"/>
          <w:sz w:val="28"/>
        </w:rPr>
        <w:t>Новгород</w:t>
      </w:r>
    </w:p>
    <w:p w14:paraId="2AC843BE">
      <w:pPr>
        <w:pStyle w:val="8"/>
        <w:numPr>
          <w:ilvl w:val="0"/>
          <w:numId w:val="3"/>
        </w:numPr>
        <w:tabs>
          <w:tab w:val="left" w:pos="544"/>
        </w:tabs>
        <w:spacing w:before="0" w:after="0" w:line="240" w:lineRule="auto"/>
        <w:ind w:left="544" w:right="0" w:hanging="303"/>
        <w:jc w:val="left"/>
        <w:rPr>
          <w:sz w:val="28"/>
        </w:rPr>
      </w:pPr>
      <w:r>
        <w:rPr>
          <w:spacing w:val="-2"/>
          <w:sz w:val="28"/>
        </w:rPr>
        <w:t>Суздаль</w:t>
      </w:r>
    </w:p>
    <w:p w14:paraId="281F6C68">
      <w:pPr>
        <w:pStyle w:val="8"/>
        <w:spacing w:after="0" w:line="240" w:lineRule="auto"/>
        <w:jc w:val="left"/>
        <w:rPr>
          <w:sz w:val="28"/>
        </w:rPr>
        <w:sectPr>
          <w:type w:val="continuous"/>
          <w:pgSz w:w="11910" w:h="16840"/>
          <w:pgMar w:top="1040" w:right="708" w:bottom="280" w:left="1559" w:header="720" w:footer="720" w:gutter="0"/>
          <w:cols w:equalWidth="0" w:num="2">
            <w:col w:w="1797" w:space="2569"/>
            <w:col w:w="5277"/>
          </w:cols>
        </w:sectPr>
      </w:pPr>
    </w:p>
    <w:p w14:paraId="5A6E65CF">
      <w:pPr>
        <w:spacing w:before="321" w:line="240" w:lineRule="auto"/>
        <w:ind w:left="241" w:right="1087" w:firstLine="0"/>
        <w:jc w:val="both"/>
        <w:rPr>
          <w:b/>
          <w:i/>
          <w:sz w:val="28"/>
        </w:rPr>
      </w:pPr>
      <w:r>
        <w:rPr>
          <w:b/>
          <w:sz w:val="28"/>
        </w:rPr>
        <w:t xml:space="preserve">Задание 2. Выберите несколько правильных ответов. </w:t>
      </w:r>
      <w:r>
        <w:rPr>
          <w:i/>
          <w:sz w:val="28"/>
        </w:rPr>
        <w:t xml:space="preserve">За каждый полностью правильный ответ- 3 балла. </w:t>
      </w:r>
      <w:r>
        <w:rPr>
          <w:b/>
          <w:i/>
          <w:sz w:val="28"/>
        </w:rPr>
        <w:t>Максимальный балл за задание –9.</w:t>
      </w:r>
    </w:p>
    <w:p w14:paraId="2D06868A">
      <w:pPr>
        <w:pStyle w:val="8"/>
        <w:numPr>
          <w:ilvl w:val="0"/>
          <w:numId w:val="4"/>
        </w:numPr>
        <w:tabs>
          <w:tab w:val="left" w:pos="601"/>
        </w:tabs>
        <w:spacing w:before="1" w:after="0" w:line="240" w:lineRule="auto"/>
        <w:ind w:left="601" w:right="1092" w:hanging="360"/>
        <w:jc w:val="both"/>
        <w:rPr>
          <w:sz w:val="28"/>
        </w:rPr>
      </w:pPr>
      <w:r>
        <w:rPr>
          <w:sz w:val="28"/>
        </w:rPr>
        <w:t>Ниже приведён список исторических деятелей. Укажите тех из них, кто был активным участником проведения Великих реформ 1860–1870-х гг.</w:t>
      </w:r>
    </w:p>
    <w:p w14:paraId="1824B774">
      <w:pPr>
        <w:pStyle w:val="8"/>
        <w:spacing w:after="0" w:line="240" w:lineRule="auto"/>
        <w:jc w:val="both"/>
        <w:rPr>
          <w:sz w:val="28"/>
        </w:rPr>
        <w:sectPr>
          <w:type w:val="continuous"/>
          <w:pgSz w:w="11910" w:h="16840"/>
          <w:pgMar w:top="1040" w:right="708" w:bottom="280" w:left="1559" w:header="720" w:footer="720" w:gutter="0"/>
          <w:cols w:space="720" w:num="1"/>
        </w:sectPr>
      </w:pPr>
    </w:p>
    <w:p w14:paraId="36908174">
      <w:pPr>
        <w:pStyle w:val="8"/>
        <w:numPr>
          <w:ilvl w:val="0"/>
          <w:numId w:val="5"/>
        </w:numPr>
        <w:tabs>
          <w:tab w:val="left" w:pos="544"/>
        </w:tabs>
        <w:spacing w:before="0" w:after="0" w:line="321" w:lineRule="exact"/>
        <w:ind w:left="544" w:right="0" w:hanging="303"/>
        <w:jc w:val="left"/>
        <w:rPr>
          <w:sz w:val="28"/>
        </w:rPr>
      </w:pPr>
      <w:r>
        <w:rPr>
          <w:sz w:val="28"/>
        </w:rPr>
        <w:t>Д.А.</w:t>
      </w:r>
      <w:r>
        <w:rPr>
          <w:spacing w:val="-5"/>
          <w:sz w:val="28"/>
        </w:rPr>
        <w:t xml:space="preserve"> </w:t>
      </w:r>
      <w:r>
        <w:rPr>
          <w:spacing w:val="-2"/>
          <w:sz w:val="28"/>
        </w:rPr>
        <w:t>Милютин</w:t>
      </w:r>
    </w:p>
    <w:p w14:paraId="78DFD59F">
      <w:pPr>
        <w:pStyle w:val="8"/>
        <w:numPr>
          <w:ilvl w:val="0"/>
          <w:numId w:val="5"/>
        </w:numPr>
        <w:tabs>
          <w:tab w:val="left" w:pos="544"/>
        </w:tabs>
        <w:spacing w:before="0" w:after="0" w:line="322" w:lineRule="exact"/>
        <w:ind w:left="544" w:right="0" w:hanging="303"/>
        <w:jc w:val="left"/>
        <w:rPr>
          <w:sz w:val="28"/>
        </w:rPr>
      </w:pPr>
      <w:r>
        <w:rPr>
          <w:sz w:val="28"/>
        </w:rPr>
        <w:t>П.А.</w:t>
      </w:r>
      <w:r>
        <w:rPr>
          <w:spacing w:val="-6"/>
          <w:sz w:val="28"/>
        </w:rPr>
        <w:t xml:space="preserve"> </w:t>
      </w:r>
      <w:r>
        <w:rPr>
          <w:spacing w:val="-2"/>
          <w:sz w:val="28"/>
        </w:rPr>
        <w:t>Валуев</w:t>
      </w:r>
    </w:p>
    <w:p w14:paraId="20422CA1">
      <w:pPr>
        <w:pStyle w:val="8"/>
        <w:numPr>
          <w:ilvl w:val="0"/>
          <w:numId w:val="5"/>
        </w:numPr>
        <w:tabs>
          <w:tab w:val="left" w:pos="544"/>
        </w:tabs>
        <w:spacing w:before="0" w:after="0" w:line="240" w:lineRule="auto"/>
        <w:ind w:left="544" w:right="0" w:hanging="303"/>
        <w:jc w:val="left"/>
        <w:rPr>
          <w:sz w:val="28"/>
        </w:rPr>
      </w:pPr>
      <w:r>
        <w:rPr>
          <w:sz w:val="28"/>
        </w:rPr>
        <w:t>Е.Ф.</w:t>
      </w:r>
      <w:r>
        <w:rPr>
          <w:spacing w:val="-4"/>
          <w:sz w:val="28"/>
        </w:rPr>
        <w:t xml:space="preserve"> </w:t>
      </w:r>
      <w:r>
        <w:rPr>
          <w:spacing w:val="-2"/>
          <w:sz w:val="28"/>
        </w:rPr>
        <w:t>Канкрин</w:t>
      </w:r>
    </w:p>
    <w:p w14:paraId="5351D071">
      <w:pPr>
        <w:pStyle w:val="8"/>
        <w:numPr>
          <w:ilvl w:val="0"/>
          <w:numId w:val="5"/>
        </w:numPr>
        <w:tabs>
          <w:tab w:val="left" w:pos="544"/>
        </w:tabs>
        <w:spacing w:before="0" w:after="0" w:line="321" w:lineRule="exact"/>
        <w:ind w:left="544" w:right="0" w:hanging="303"/>
        <w:jc w:val="left"/>
        <w:rPr>
          <w:sz w:val="28"/>
        </w:rPr>
      </w:pPr>
      <w:r>
        <w:br w:type="column"/>
      </w:r>
      <w:r>
        <w:rPr>
          <w:sz w:val="28"/>
        </w:rPr>
        <w:t>С.Ю.</w:t>
      </w:r>
      <w:r>
        <w:rPr>
          <w:spacing w:val="-3"/>
          <w:sz w:val="28"/>
        </w:rPr>
        <w:t xml:space="preserve"> </w:t>
      </w:r>
      <w:r>
        <w:rPr>
          <w:spacing w:val="-2"/>
          <w:sz w:val="28"/>
        </w:rPr>
        <w:t>Витте</w:t>
      </w:r>
    </w:p>
    <w:p w14:paraId="5B92770C">
      <w:pPr>
        <w:pStyle w:val="8"/>
        <w:numPr>
          <w:ilvl w:val="0"/>
          <w:numId w:val="5"/>
        </w:numPr>
        <w:tabs>
          <w:tab w:val="left" w:pos="544"/>
        </w:tabs>
        <w:spacing w:before="0" w:after="0" w:line="322" w:lineRule="exact"/>
        <w:ind w:left="544" w:right="0" w:hanging="303"/>
        <w:jc w:val="left"/>
        <w:rPr>
          <w:sz w:val="28"/>
        </w:rPr>
      </w:pPr>
      <w:r>
        <w:rPr>
          <w:sz w:val="28"/>
        </w:rPr>
        <w:t>А.В.</w:t>
      </w:r>
      <w:r>
        <w:rPr>
          <w:spacing w:val="-4"/>
          <w:sz w:val="28"/>
        </w:rPr>
        <w:t xml:space="preserve"> </w:t>
      </w:r>
      <w:r>
        <w:rPr>
          <w:spacing w:val="-2"/>
          <w:sz w:val="28"/>
        </w:rPr>
        <w:t>Головнин</w:t>
      </w:r>
    </w:p>
    <w:p w14:paraId="74A1FA5A">
      <w:pPr>
        <w:pStyle w:val="8"/>
        <w:numPr>
          <w:ilvl w:val="0"/>
          <w:numId w:val="5"/>
        </w:numPr>
        <w:tabs>
          <w:tab w:val="left" w:pos="544"/>
        </w:tabs>
        <w:spacing w:before="0" w:after="0" w:line="240" w:lineRule="auto"/>
        <w:ind w:left="544" w:right="0" w:hanging="303"/>
        <w:jc w:val="left"/>
        <w:rPr>
          <w:sz w:val="28"/>
        </w:rPr>
      </w:pPr>
      <w:r>
        <w:rPr>
          <w:sz w:val="28"/>
        </w:rPr>
        <w:t>Г.И.</w:t>
      </w:r>
      <w:r>
        <w:rPr>
          <w:spacing w:val="-4"/>
          <w:sz w:val="28"/>
        </w:rPr>
        <w:t xml:space="preserve"> </w:t>
      </w:r>
      <w:r>
        <w:rPr>
          <w:spacing w:val="-2"/>
          <w:sz w:val="28"/>
        </w:rPr>
        <w:t>Головкин</w:t>
      </w:r>
    </w:p>
    <w:p w14:paraId="62846056">
      <w:pPr>
        <w:pStyle w:val="8"/>
        <w:spacing w:after="0" w:line="240" w:lineRule="auto"/>
        <w:jc w:val="left"/>
        <w:rPr>
          <w:sz w:val="28"/>
        </w:rPr>
        <w:sectPr>
          <w:type w:val="continuous"/>
          <w:pgSz w:w="11910" w:h="16840"/>
          <w:pgMar w:top="1040" w:right="708" w:bottom="280" w:left="1559" w:header="720" w:footer="720" w:gutter="0"/>
          <w:cols w:equalWidth="0" w:num="2">
            <w:col w:w="2359" w:space="2008"/>
            <w:col w:w="5276"/>
          </w:cols>
        </w:sectPr>
      </w:pPr>
    </w:p>
    <w:p w14:paraId="21AB5B5A">
      <w:pPr>
        <w:pStyle w:val="6"/>
        <w:spacing w:before="1"/>
        <w:ind w:left="0"/>
      </w:pPr>
    </w:p>
    <w:p w14:paraId="16A5584A">
      <w:pPr>
        <w:pStyle w:val="8"/>
        <w:numPr>
          <w:ilvl w:val="0"/>
          <w:numId w:val="4"/>
        </w:numPr>
        <w:tabs>
          <w:tab w:val="left" w:pos="601"/>
        </w:tabs>
        <w:spacing w:before="0" w:after="12" w:line="240" w:lineRule="auto"/>
        <w:ind w:left="601" w:right="1093" w:hanging="360"/>
        <w:jc w:val="left"/>
        <w:rPr>
          <w:sz w:val="28"/>
        </w:rPr>
      </w:pPr>
      <w:r>
        <w:rPr>
          <w:sz w:val="28"/>
        </w:rPr>
        <w:t>В</w:t>
      </w:r>
      <w:r>
        <w:rPr>
          <w:spacing w:val="40"/>
          <w:sz w:val="28"/>
        </w:rPr>
        <w:t xml:space="preserve"> </w:t>
      </w:r>
      <w:r>
        <w:rPr>
          <w:sz w:val="28"/>
        </w:rPr>
        <w:t>какие</w:t>
      </w:r>
      <w:r>
        <w:rPr>
          <w:spacing w:val="40"/>
          <w:sz w:val="28"/>
        </w:rPr>
        <w:t xml:space="preserve"> </w:t>
      </w:r>
      <w:r>
        <w:rPr>
          <w:sz w:val="28"/>
        </w:rPr>
        <w:t>из</w:t>
      </w:r>
      <w:r>
        <w:rPr>
          <w:spacing w:val="40"/>
          <w:sz w:val="28"/>
        </w:rPr>
        <w:t xml:space="preserve"> </w:t>
      </w:r>
      <w:r>
        <w:rPr>
          <w:sz w:val="28"/>
        </w:rPr>
        <w:t>перечисленных</w:t>
      </w:r>
      <w:r>
        <w:rPr>
          <w:spacing w:val="40"/>
          <w:sz w:val="28"/>
        </w:rPr>
        <w:t xml:space="preserve"> </w:t>
      </w:r>
      <w:r>
        <w:rPr>
          <w:sz w:val="28"/>
        </w:rPr>
        <w:t>годов</w:t>
      </w:r>
      <w:r>
        <w:rPr>
          <w:spacing w:val="40"/>
          <w:sz w:val="28"/>
        </w:rPr>
        <w:t xml:space="preserve"> </w:t>
      </w:r>
      <w:r>
        <w:rPr>
          <w:sz w:val="28"/>
        </w:rPr>
        <w:t>в</w:t>
      </w:r>
      <w:r>
        <w:rPr>
          <w:spacing w:val="40"/>
          <w:sz w:val="28"/>
        </w:rPr>
        <w:t xml:space="preserve"> </w:t>
      </w:r>
      <w:r>
        <w:rPr>
          <w:sz w:val="28"/>
        </w:rPr>
        <w:t>странах,</w:t>
      </w:r>
      <w:r>
        <w:rPr>
          <w:spacing w:val="40"/>
          <w:sz w:val="28"/>
        </w:rPr>
        <w:t xml:space="preserve"> </w:t>
      </w:r>
      <w:r>
        <w:rPr>
          <w:sz w:val="28"/>
        </w:rPr>
        <w:t>входящих</w:t>
      </w:r>
      <w:r>
        <w:rPr>
          <w:spacing w:val="40"/>
          <w:sz w:val="28"/>
        </w:rPr>
        <w:t xml:space="preserve"> </w:t>
      </w:r>
      <w:r>
        <w:rPr>
          <w:sz w:val="28"/>
        </w:rPr>
        <w:t>в</w:t>
      </w:r>
      <w:r>
        <w:rPr>
          <w:spacing w:val="40"/>
          <w:sz w:val="28"/>
        </w:rPr>
        <w:t xml:space="preserve"> </w:t>
      </w:r>
      <w:r>
        <w:rPr>
          <w:sz w:val="28"/>
        </w:rPr>
        <w:t>ОВД, происходили народные волнения?</w:t>
      </w:r>
    </w:p>
    <w:tbl>
      <w:tblPr>
        <w:tblStyle w:val="5"/>
        <w:tblW w:w="0" w:type="auto"/>
        <w:tblInd w:w="1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5"/>
        <w:gridCol w:w="2665"/>
      </w:tblGrid>
      <w:tr w14:paraId="134C8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6" w:hRule="atLeast"/>
        </w:trPr>
        <w:tc>
          <w:tcPr>
            <w:tcW w:w="2665" w:type="dxa"/>
          </w:tcPr>
          <w:p w14:paraId="13D9772B">
            <w:pPr>
              <w:pStyle w:val="9"/>
              <w:spacing w:line="296" w:lineRule="exact"/>
              <w:ind w:left="50"/>
              <w:rPr>
                <w:sz w:val="28"/>
              </w:rPr>
            </w:pPr>
            <w:r>
              <w:rPr>
                <w:sz w:val="28"/>
              </w:rPr>
              <w:t xml:space="preserve">1) </w:t>
            </w:r>
            <w:r>
              <w:rPr>
                <w:spacing w:val="-4"/>
                <w:sz w:val="28"/>
              </w:rPr>
              <w:t>1947</w:t>
            </w:r>
          </w:p>
        </w:tc>
        <w:tc>
          <w:tcPr>
            <w:tcW w:w="2665" w:type="dxa"/>
          </w:tcPr>
          <w:p w14:paraId="69FBDBA9">
            <w:pPr>
              <w:pStyle w:val="9"/>
              <w:spacing w:line="296" w:lineRule="exact"/>
              <w:ind w:left="0" w:right="47"/>
              <w:jc w:val="right"/>
              <w:rPr>
                <w:sz w:val="28"/>
              </w:rPr>
            </w:pPr>
            <w:r>
              <w:rPr>
                <w:sz w:val="28"/>
              </w:rPr>
              <w:t xml:space="preserve">4) </w:t>
            </w:r>
            <w:r>
              <w:rPr>
                <w:spacing w:val="-4"/>
                <w:sz w:val="28"/>
              </w:rPr>
              <w:t>1968</w:t>
            </w:r>
          </w:p>
        </w:tc>
      </w:tr>
      <w:tr w14:paraId="1C5B2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2665" w:type="dxa"/>
          </w:tcPr>
          <w:p w14:paraId="48CA8C7F">
            <w:pPr>
              <w:pStyle w:val="9"/>
              <w:spacing w:line="302" w:lineRule="exact"/>
              <w:ind w:left="50"/>
              <w:rPr>
                <w:sz w:val="28"/>
              </w:rPr>
            </w:pPr>
            <w:r>
              <w:rPr>
                <w:sz w:val="28"/>
              </w:rPr>
              <w:t xml:space="preserve">2) </w:t>
            </w:r>
            <w:r>
              <w:rPr>
                <w:spacing w:val="-4"/>
                <w:sz w:val="28"/>
              </w:rPr>
              <w:t>1956</w:t>
            </w:r>
          </w:p>
        </w:tc>
        <w:tc>
          <w:tcPr>
            <w:tcW w:w="2665" w:type="dxa"/>
          </w:tcPr>
          <w:p w14:paraId="54F114E2">
            <w:pPr>
              <w:pStyle w:val="9"/>
              <w:spacing w:line="302" w:lineRule="exact"/>
              <w:ind w:left="0" w:right="47"/>
              <w:jc w:val="right"/>
              <w:rPr>
                <w:sz w:val="28"/>
              </w:rPr>
            </w:pPr>
            <w:r>
              <w:rPr>
                <w:sz w:val="28"/>
              </w:rPr>
              <w:t xml:space="preserve">5) </w:t>
            </w:r>
            <w:r>
              <w:rPr>
                <w:spacing w:val="-4"/>
                <w:sz w:val="28"/>
              </w:rPr>
              <w:t>1976</w:t>
            </w:r>
          </w:p>
        </w:tc>
      </w:tr>
      <w:tr w14:paraId="6793E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6" w:hRule="atLeast"/>
        </w:trPr>
        <w:tc>
          <w:tcPr>
            <w:tcW w:w="2665" w:type="dxa"/>
          </w:tcPr>
          <w:p w14:paraId="3849E790">
            <w:pPr>
              <w:pStyle w:val="9"/>
              <w:spacing w:line="296" w:lineRule="exact"/>
              <w:ind w:left="50"/>
              <w:rPr>
                <w:sz w:val="28"/>
              </w:rPr>
            </w:pPr>
            <w:r>
              <w:rPr>
                <w:sz w:val="28"/>
              </w:rPr>
              <w:t xml:space="preserve">3) </w:t>
            </w:r>
            <w:r>
              <w:rPr>
                <w:spacing w:val="-4"/>
                <w:sz w:val="28"/>
              </w:rPr>
              <w:t>1963</w:t>
            </w:r>
          </w:p>
        </w:tc>
        <w:tc>
          <w:tcPr>
            <w:tcW w:w="2665" w:type="dxa"/>
          </w:tcPr>
          <w:p w14:paraId="644CABD4">
            <w:pPr>
              <w:pStyle w:val="9"/>
              <w:spacing w:line="296" w:lineRule="exact"/>
              <w:ind w:left="0" w:right="47"/>
              <w:jc w:val="right"/>
              <w:rPr>
                <w:sz w:val="28"/>
              </w:rPr>
            </w:pPr>
            <w:r>
              <w:rPr>
                <w:sz w:val="28"/>
              </w:rPr>
              <w:t xml:space="preserve">6) </w:t>
            </w:r>
            <w:r>
              <w:rPr>
                <w:spacing w:val="-4"/>
                <w:sz w:val="28"/>
              </w:rPr>
              <w:t>1981</w:t>
            </w:r>
          </w:p>
        </w:tc>
      </w:tr>
    </w:tbl>
    <w:p w14:paraId="6A9220AC">
      <w:pPr>
        <w:pStyle w:val="6"/>
        <w:spacing w:before="2"/>
        <w:ind w:left="0"/>
      </w:pPr>
    </w:p>
    <w:p w14:paraId="0132D9CE">
      <w:pPr>
        <w:pStyle w:val="8"/>
        <w:numPr>
          <w:ilvl w:val="0"/>
          <w:numId w:val="4"/>
        </w:numPr>
        <w:tabs>
          <w:tab w:val="left" w:pos="601"/>
        </w:tabs>
        <w:spacing w:before="0" w:after="0" w:line="240" w:lineRule="auto"/>
        <w:ind w:left="601" w:right="1098" w:hanging="360"/>
        <w:jc w:val="left"/>
        <w:rPr>
          <w:sz w:val="28"/>
        </w:rPr>
      </w:pPr>
      <w:r>
        <w:rPr>
          <w:sz w:val="28"/>
        </w:rPr>
        <w:t xml:space="preserve">Какие из указанных реформ были проведены в правление Ивана </w:t>
      </w:r>
      <w:r>
        <w:rPr>
          <w:spacing w:val="-2"/>
          <w:sz w:val="28"/>
        </w:rPr>
        <w:t>Грозного?</w:t>
      </w:r>
    </w:p>
    <w:p w14:paraId="716FCD8D">
      <w:pPr>
        <w:pStyle w:val="8"/>
        <w:spacing w:after="0" w:line="240" w:lineRule="auto"/>
        <w:jc w:val="left"/>
        <w:rPr>
          <w:sz w:val="28"/>
        </w:rPr>
        <w:sectPr>
          <w:type w:val="continuous"/>
          <w:pgSz w:w="11910" w:h="16840"/>
          <w:pgMar w:top="1040" w:right="708" w:bottom="280" w:left="1559" w:header="720" w:footer="720" w:gutter="0"/>
          <w:cols w:space="720" w:num="1"/>
        </w:sectPr>
      </w:pPr>
    </w:p>
    <w:p w14:paraId="275C5B6F">
      <w:pPr>
        <w:pStyle w:val="8"/>
        <w:numPr>
          <w:ilvl w:val="0"/>
          <w:numId w:val="6"/>
        </w:numPr>
        <w:tabs>
          <w:tab w:val="left" w:pos="544"/>
        </w:tabs>
        <w:spacing w:before="0" w:after="0" w:line="322" w:lineRule="exact"/>
        <w:ind w:left="544" w:right="0" w:hanging="303"/>
        <w:jc w:val="left"/>
        <w:rPr>
          <w:sz w:val="28"/>
        </w:rPr>
      </w:pPr>
      <w:r>
        <w:rPr>
          <w:sz w:val="28"/>
        </w:rPr>
        <w:t>создание</w:t>
      </w:r>
      <w:r>
        <w:rPr>
          <w:spacing w:val="-8"/>
          <w:sz w:val="28"/>
        </w:rPr>
        <w:t xml:space="preserve"> </w:t>
      </w:r>
      <w:r>
        <w:rPr>
          <w:sz w:val="28"/>
        </w:rPr>
        <w:t>стрелецкого</w:t>
      </w:r>
      <w:r>
        <w:rPr>
          <w:spacing w:val="-7"/>
          <w:sz w:val="28"/>
        </w:rPr>
        <w:t xml:space="preserve"> </w:t>
      </w:r>
      <w:r>
        <w:rPr>
          <w:spacing w:val="-2"/>
          <w:sz w:val="28"/>
        </w:rPr>
        <w:t>войска</w:t>
      </w:r>
    </w:p>
    <w:p w14:paraId="2377EE5E">
      <w:pPr>
        <w:pStyle w:val="8"/>
        <w:numPr>
          <w:ilvl w:val="0"/>
          <w:numId w:val="6"/>
        </w:numPr>
        <w:tabs>
          <w:tab w:val="left" w:pos="544"/>
        </w:tabs>
        <w:spacing w:before="0" w:after="0" w:line="322" w:lineRule="exact"/>
        <w:ind w:left="544" w:right="0" w:hanging="303"/>
        <w:jc w:val="left"/>
        <w:rPr>
          <w:sz w:val="28"/>
        </w:rPr>
      </w:pPr>
      <w:r>
        <w:rPr>
          <w:sz w:val="28"/>
        </w:rPr>
        <w:t>губная</w:t>
      </w:r>
      <w:r>
        <w:rPr>
          <w:spacing w:val="-9"/>
          <w:sz w:val="28"/>
        </w:rPr>
        <w:t xml:space="preserve"> </w:t>
      </w:r>
      <w:r>
        <w:rPr>
          <w:spacing w:val="-2"/>
          <w:sz w:val="28"/>
        </w:rPr>
        <w:t>реформа</w:t>
      </w:r>
    </w:p>
    <w:p w14:paraId="593D6F18">
      <w:pPr>
        <w:pStyle w:val="8"/>
        <w:numPr>
          <w:ilvl w:val="0"/>
          <w:numId w:val="6"/>
        </w:numPr>
        <w:tabs>
          <w:tab w:val="left" w:pos="544"/>
        </w:tabs>
        <w:spacing w:before="0" w:after="0" w:line="240" w:lineRule="auto"/>
        <w:ind w:left="544" w:right="0" w:hanging="303"/>
        <w:jc w:val="left"/>
        <w:rPr>
          <w:sz w:val="28"/>
        </w:rPr>
      </w:pPr>
      <w:r>
        <w:rPr>
          <w:sz w:val="28"/>
        </w:rPr>
        <w:t>отмена</w:t>
      </w:r>
      <w:r>
        <w:rPr>
          <w:spacing w:val="-4"/>
          <w:sz w:val="28"/>
        </w:rPr>
        <w:t xml:space="preserve"> </w:t>
      </w:r>
      <w:r>
        <w:rPr>
          <w:spacing w:val="-2"/>
          <w:sz w:val="28"/>
        </w:rPr>
        <w:t>местничества</w:t>
      </w:r>
    </w:p>
    <w:p w14:paraId="2E25D3CE">
      <w:pPr>
        <w:pStyle w:val="8"/>
        <w:numPr>
          <w:ilvl w:val="0"/>
          <w:numId w:val="6"/>
        </w:numPr>
        <w:tabs>
          <w:tab w:val="left" w:pos="544"/>
        </w:tabs>
        <w:spacing w:before="0" w:after="0" w:line="322" w:lineRule="exact"/>
        <w:ind w:left="544" w:right="0" w:hanging="303"/>
        <w:jc w:val="left"/>
        <w:rPr>
          <w:sz w:val="28"/>
        </w:rPr>
      </w:pPr>
      <w:r>
        <w:br w:type="column"/>
      </w:r>
      <w:r>
        <w:rPr>
          <w:sz w:val="28"/>
        </w:rPr>
        <w:t>губернская</w:t>
      </w:r>
      <w:r>
        <w:rPr>
          <w:spacing w:val="-9"/>
          <w:sz w:val="28"/>
        </w:rPr>
        <w:t xml:space="preserve"> </w:t>
      </w:r>
      <w:r>
        <w:rPr>
          <w:spacing w:val="-2"/>
          <w:sz w:val="28"/>
        </w:rPr>
        <w:t>реформа</w:t>
      </w:r>
    </w:p>
    <w:p w14:paraId="78D73EF2">
      <w:pPr>
        <w:pStyle w:val="8"/>
        <w:numPr>
          <w:ilvl w:val="0"/>
          <w:numId w:val="6"/>
        </w:numPr>
        <w:tabs>
          <w:tab w:val="left" w:pos="544"/>
        </w:tabs>
        <w:spacing w:before="0" w:after="0" w:line="322" w:lineRule="exact"/>
        <w:ind w:left="544" w:right="0" w:hanging="303"/>
        <w:jc w:val="left"/>
        <w:rPr>
          <w:sz w:val="28"/>
        </w:rPr>
      </w:pPr>
      <w:r>
        <w:rPr>
          <w:sz w:val="28"/>
        </w:rPr>
        <w:t>отмена</w:t>
      </w:r>
      <w:r>
        <w:rPr>
          <w:spacing w:val="-7"/>
          <w:sz w:val="28"/>
        </w:rPr>
        <w:t xml:space="preserve"> </w:t>
      </w:r>
      <w:r>
        <w:rPr>
          <w:spacing w:val="-2"/>
          <w:sz w:val="28"/>
        </w:rPr>
        <w:t>кормлений</w:t>
      </w:r>
    </w:p>
    <w:p w14:paraId="36658E73">
      <w:pPr>
        <w:pStyle w:val="8"/>
        <w:numPr>
          <w:ilvl w:val="0"/>
          <w:numId w:val="6"/>
        </w:numPr>
        <w:tabs>
          <w:tab w:val="left" w:pos="544"/>
        </w:tabs>
        <w:spacing w:before="0" w:after="0" w:line="240" w:lineRule="auto"/>
        <w:ind w:left="544" w:right="0" w:hanging="303"/>
        <w:jc w:val="left"/>
        <w:rPr>
          <w:sz w:val="28"/>
        </w:rPr>
      </w:pPr>
      <w:r>
        <w:rPr>
          <w:sz w:val="28"/>
        </w:rPr>
        <w:t>введение</w:t>
      </w:r>
      <w:r>
        <w:rPr>
          <w:spacing w:val="-9"/>
          <w:sz w:val="28"/>
        </w:rPr>
        <w:t xml:space="preserve"> </w:t>
      </w:r>
      <w:r>
        <w:rPr>
          <w:sz w:val="28"/>
        </w:rPr>
        <w:t>золотого</w:t>
      </w:r>
      <w:r>
        <w:rPr>
          <w:spacing w:val="-8"/>
          <w:sz w:val="28"/>
        </w:rPr>
        <w:t xml:space="preserve"> </w:t>
      </w:r>
      <w:r>
        <w:rPr>
          <w:spacing w:val="-4"/>
          <w:sz w:val="28"/>
        </w:rPr>
        <w:t>рубля</w:t>
      </w:r>
    </w:p>
    <w:p w14:paraId="4AED862B">
      <w:pPr>
        <w:pStyle w:val="8"/>
        <w:spacing w:after="0" w:line="240" w:lineRule="auto"/>
        <w:jc w:val="left"/>
        <w:rPr>
          <w:sz w:val="28"/>
        </w:rPr>
        <w:sectPr>
          <w:type w:val="continuous"/>
          <w:pgSz w:w="11910" w:h="16840"/>
          <w:pgMar w:top="1040" w:right="708" w:bottom="280" w:left="1559" w:header="720" w:footer="720" w:gutter="0"/>
          <w:cols w:equalWidth="0" w:num="2">
            <w:col w:w="4054" w:space="312"/>
            <w:col w:w="5277"/>
          </w:cols>
        </w:sectPr>
      </w:pPr>
    </w:p>
    <w:p w14:paraId="1C9159DF">
      <w:pPr>
        <w:spacing w:before="62" w:line="240" w:lineRule="auto"/>
        <w:ind w:left="241" w:right="1087" w:firstLine="0"/>
        <w:jc w:val="both"/>
        <w:rPr>
          <w:b/>
          <w:i/>
          <w:sz w:val="28"/>
        </w:rPr>
      </w:pPr>
      <w:r>
        <w:rPr>
          <w:b/>
          <w:sz w:val="28"/>
        </w:rPr>
        <w:t xml:space="preserve">Задание 3. </w:t>
      </w:r>
      <w:r>
        <w:rPr>
          <w:sz w:val="28"/>
        </w:rPr>
        <w:t>Восстановите правильную хронологическую последовательность событий. Ответ запишите в виде ряда цифр. Укажите год (период), в которые они происходили.</w:t>
      </w:r>
      <w:r>
        <w:rPr>
          <w:spacing w:val="40"/>
          <w:sz w:val="28"/>
        </w:rPr>
        <w:t xml:space="preserve"> </w:t>
      </w:r>
      <w:r>
        <w:rPr>
          <w:i/>
          <w:sz w:val="28"/>
        </w:rPr>
        <w:t xml:space="preserve">За верную последовательность - 5 баллов, за каждую, верно указанную дату - 2 балла. </w:t>
      </w:r>
      <w:r>
        <w:rPr>
          <w:b/>
          <w:i/>
          <w:sz w:val="28"/>
        </w:rPr>
        <w:t>Максимум за задание – 17 баллов.</w:t>
      </w:r>
    </w:p>
    <w:p w14:paraId="7E9CEBEE">
      <w:pPr>
        <w:pStyle w:val="6"/>
        <w:ind w:left="0"/>
        <w:rPr>
          <w:b/>
          <w:i/>
        </w:rPr>
      </w:pPr>
    </w:p>
    <w:p w14:paraId="2835354B">
      <w:pPr>
        <w:pStyle w:val="8"/>
        <w:numPr>
          <w:ilvl w:val="0"/>
          <w:numId w:val="7"/>
        </w:numPr>
        <w:tabs>
          <w:tab w:val="left" w:pos="664"/>
        </w:tabs>
        <w:spacing w:before="0" w:after="0" w:line="322" w:lineRule="exact"/>
        <w:ind w:left="664" w:right="0" w:hanging="423"/>
        <w:jc w:val="left"/>
        <w:rPr>
          <w:sz w:val="28"/>
        </w:rPr>
      </w:pPr>
      <w:r>
        <w:rPr>
          <w:sz w:val="28"/>
        </w:rPr>
        <w:t>строительство</w:t>
      </w:r>
      <w:r>
        <w:rPr>
          <w:spacing w:val="-6"/>
          <w:sz w:val="28"/>
        </w:rPr>
        <w:t xml:space="preserve"> </w:t>
      </w:r>
      <w:r>
        <w:rPr>
          <w:sz w:val="28"/>
        </w:rPr>
        <w:t>Софийского</w:t>
      </w:r>
      <w:r>
        <w:rPr>
          <w:spacing w:val="-5"/>
          <w:sz w:val="28"/>
        </w:rPr>
        <w:t xml:space="preserve"> </w:t>
      </w:r>
      <w:r>
        <w:rPr>
          <w:sz w:val="28"/>
        </w:rPr>
        <w:t>собора</w:t>
      </w:r>
      <w:r>
        <w:rPr>
          <w:spacing w:val="-6"/>
          <w:sz w:val="28"/>
        </w:rPr>
        <w:t xml:space="preserve"> </w:t>
      </w:r>
      <w:r>
        <w:rPr>
          <w:sz w:val="28"/>
        </w:rPr>
        <w:t>в</w:t>
      </w:r>
      <w:r>
        <w:rPr>
          <w:spacing w:val="-7"/>
          <w:sz w:val="28"/>
        </w:rPr>
        <w:t xml:space="preserve"> </w:t>
      </w:r>
      <w:r>
        <w:rPr>
          <w:spacing w:val="-2"/>
          <w:sz w:val="28"/>
        </w:rPr>
        <w:t>Киеве</w:t>
      </w:r>
    </w:p>
    <w:p w14:paraId="2B114AFD">
      <w:pPr>
        <w:pStyle w:val="8"/>
        <w:numPr>
          <w:ilvl w:val="0"/>
          <w:numId w:val="7"/>
        </w:numPr>
        <w:tabs>
          <w:tab w:val="left" w:pos="664"/>
        </w:tabs>
        <w:spacing w:before="0" w:after="0" w:line="322" w:lineRule="exact"/>
        <w:ind w:left="664" w:right="0" w:hanging="423"/>
        <w:jc w:val="left"/>
        <w:rPr>
          <w:sz w:val="28"/>
        </w:rPr>
      </w:pPr>
      <w:r>
        <w:rPr>
          <w:sz w:val="28"/>
        </w:rPr>
        <w:t>сражение</w:t>
      </w:r>
      <w:r>
        <w:rPr>
          <w:spacing w:val="-4"/>
          <w:sz w:val="28"/>
        </w:rPr>
        <w:t xml:space="preserve"> </w:t>
      </w:r>
      <w:r>
        <w:rPr>
          <w:sz w:val="28"/>
        </w:rPr>
        <w:t>под</w:t>
      </w:r>
      <w:r>
        <w:rPr>
          <w:spacing w:val="-3"/>
          <w:sz w:val="28"/>
        </w:rPr>
        <w:t xml:space="preserve"> </w:t>
      </w:r>
      <w:r>
        <w:rPr>
          <w:spacing w:val="-2"/>
          <w:sz w:val="28"/>
        </w:rPr>
        <w:t>Василёвом</w:t>
      </w:r>
    </w:p>
    <w:p w14:paraId="0FAF7A54">
      <w:pPr>
        <w:pStyle w:val="8"/>
        <w:numPr>
          <w:ilvl w:val="0"/>
          <w:numId w:val="7"/>
        </w:numPr>
        <w:tabs>
          <w:tab w:val="left" w:pos="664"/>
        </w:tabs>
        <w:spacing w:before="0" w:after="0" w:line="322" w:lineRule="exact"/>
        <w:ind w:left="664" w:right="0" w:hanging="423"/>
        <w:jc w:val="left"/>
        <w:rPr>
          <w:sz w:val="28"/>
        </w:rPr>
      </w:pPr>
      <w:r>
        <w:rPr>
          <w:sz w:val="28"/>
        </w:rPr>
        <w:t>изгнание</w:t>
      </w:r>
      <w:r>
        <w:rPr>
          <w:spacing w:val="-9"/>
          <w:sz w:val="28"/>
        </w:rPr>
        <w:t xml:space="preserve"> </w:t>
      </w:r>
      <w:r>
        <w:rPr>
          <w:sz w:val="28"/>
        </w:rPr>
        <w:t>новгородцами</w:t>
      </w:r>
      <w:r>
        <w:rPr>
          <w:spacing w:val="-9"/>
          <w:sz w:val="28"/>
        </w:rPr>
        <w:t xml:space="preserve"> </w:t>
      </w:r>
      <w:r>
        <w:rPr>
          <w:sz w:val="28"/>
        </w:rPr>
        <w:t>Всеволода</w:t>
      </w:r>
      <w:r>
        <w:rPr>
          <w:spacing w:val="-8"/>
          <w:sz w:val="28"/>
        </w:rPr>
        <w:t xml:space="preserve"> </w:t>
      </w:r>
      <w:r>
        <w:rPr>
          <w:spacing w:val="-2"/>
          <w:sz w:val="28"/>
        </w:rPr>
        <w:t>Мстиславича</w:t>
      </w:r>
    </w:p>
    <w:p w14:paraId="0E0278D6">
      <w:pPr>
        <w:pStyle w:val="8"/>
        <w:numPr>
          <w:ilvl w:val="0"/>
          <w:numId w:val="7"/>
        </w:numPr>
        <w:tabs>
          <w:tab w:val="left" w:pos="664"/>
        </w:tabs>
        <w:spacing w:before="0" w:after="0" w:line="240" w:lineRule="auto"/>
        <w:ind w:left="664" w:right="0" w:hanging="423"/>
        <w:jc w:val="left"/>
        <w:rPr>
          <w:sz w:val="28"/>
        </w:rPr>
      </w:pPr>
      <w:r>
        <w:rPr>
          <w:sz w:val="28"/>
        </w:rPr>
        <w:t>приглашение</w:t>
      </w:r>
      <w:r>
        <w:rPr>
          <w:spacing w:val="-7"/>
          <w:sz w:val="28"/>
        </w:rPr>
        <w:t xml:space="preserve"> </w:t>
      </w:r>
      <w:r>
        <w:rPr>
          <w:sz w:val="28"/>
        </w:rPr>
        <w:t>киевлянами</w:t>
      </w:r>
      <w:r>
        <w:rPr>
          <w:spacing w:val="-7"/>
          <w:sz w:val="28"/>
        </w:rPr>
        <w:t xml:space="preserve"> </w:t>
      </w:r>
      <w:r>
        <w:rPr>
          <w:sz w:val="28"/>
        </w:rPr>
        <w:t>Владимира</w:t>
      </w:r>
      <w:r>
        <w:rPr>
          <w:spacing w:val="-6"/>
          <w:sz w:val="28"/>
        </w:rPr>
        <w:t xml:space="preserve"> </w:t>
      </w:r>
      <w:r>
        <w:rPr>
          <w:sz w:val="28"/>
        </w:rPr>
        <w:t>Мономаха</w:t>
      </w:r>
      <w:r>
        <w:rPr>
          <w:spacing w:val="-10"/>
          <w:sz w:val="28"/>
        </w:rPr>
        <w:t xml:space="preserve"> </w:t>
      </w:r>
      <w:r>
        <w:rPr>
          <w:sz w:val="28"/>
        </w:rPr>
        <w:t>на</w:t>
      </w:r>
      <w:r>
        <w:rPr>
          <w:spacing w:val="-6"/>
          <w:sz w:val="28"/>
        </w:rPr>
        <w:t xml:space="preserve"> </w:t>
      </w:r>
      <w:r>
        <w:rPr>
          <w:spacing w:val="-2"/>
          <w:sz w:val="28"/>
        </w:rPr>
        <w:t>княжение</w:t>
      </w:r>
    </w:p>
    <w:p w14:paraId="507AA44E">
      <w:pPr>
        <w:pStyle w:val="8"/>
        <w:numPr>
          <w:ilvl w:val="0"/>
          <w:numId w:val="7"/>
        </w:numPr>
        <w:tabs>
          <w:tab w:val="left" w:pos="664"/>
        </w:tabs>
        <w:spacing w:before="2" w:after="0" w:line="240" w:lineRule="auto"/>
        <w:ind w:left="664" w:right="0" w:hanging="423"/>
        <w:jc w:val="left"/>
        <w:rPr>
          <w:sz w:val="28"/>
        </w:rPr>
      </w:pPr>
      <w:r>
        <w:rPr>
          <w:sz w:val="28"/>
        </w:rPr>
        <w:t>Любечский</w:t>
      </w:r>
      <w:r>
        <w:rPr>
          <w:spacing w:val="-7"/>
          <w:sz w:val="28"/>
        </w:rPr>
        <w:t xml:space="preserve"> </w:t>
      </w:r>
      <w:r>
        <w:rPr>
          <w:spacing w:val="-4"/>
          <w:sz w:val="28"/>
        </w:rPr>
        <w:t>съезд</w:t>
      </w:r>
    </w:p>
    <w:p w14:paraId="560C6DFD">
      <w:pPr>
        <w:pStyle w:val="8"/>
        <w:numPr>
          <w:ilvl w:val="0"/>
          <w:numId w:val="7"/>
        </w:numPr>
        <w:tabs>
          <w:tab w:val="left" w:pos="664"/>
        </w:tabs>
        <w:spacing w:before="0" w:after="0" w:line="240" w:lineRule="auto"/>
        <w:ind w:left="664" w:right="0" w:hanging="423"/>
        <w:jc w:val="left"/>
        <w:rPr>
          <w:sz w:val="28"/>
        </w:rPr>
      </w:pPr>
      <w:r>
        <w:rPr>
          <w:sz w:val="28"/>
        </w:rPr>
        <w:t xml:space="preserve">Битва на </w:t>
      </w:r>
      <w:r>
        <w:rPr>
          <w:spacing w:val="-2"/>
          <w:sz w:val="28"/>
        </w:rPr>
        <w:t>Калке</w:t>
      </w:r>
    </w:p>
    <w:p w14:paraId="1FF87761">
      <w:pPr>
        <w:pStyle w:val="6"/>
        <w:spacing w:before="321"/>
        <w:ind w:left="241" w:right="1085"/>
        <w:jc w:val="both"/>
      </w:pPr>
      <w:r>
        <w:rPr>
          <w:b/>
        </w:rPr>
        <w:t xml:space="preserve">Задание 4. </w:t>
      </w:r>
      <w:r>
        <w:t>Отметьте цифрой 1 положения «Русской правды» П. Пестеля, 2 - положения «Конституции» Н.М. Муравьева, 3 - положения, общие для двух проектов:</w:t>
      </w:r>
    </w:p>
    <w:p w14:paraId="7B64FCDA">
      <w:pPr>
        <w:pStyle w:val="8"/>
        <w:numPr>
          <w:ilvl w:val="1"/>
          <w:numId w:val="7"/>
        </w:numPr>
        <w:tabs>
          <w:tab w:val="left" w:pos="948"/>
        </w:tabs>
        <w:spacing w:before="0" w:after="0" w:line="321" w:lineRule="exact"/>
        <w:ind w:left="948" w:right="0" w:hanging="306"/>
        <w:jc w:val="left"/>
        <w:rPr>
          <w:sz w:val="28"/>
        </w:rPr>
      </w:pPr>
      <w:r>
        <w:rPr>
          <w:sz w:val="28"/>
        </w:rPr>
        <w:t>Россия</w:t>
      </w:r>
      <w:r>
        <w:rPr>
          <w:spacing w:val="-3"/>
          <w:sz w:val="28"/>
        </w:rPr>
        <w:t xml:space="preserve"> </w:t>
      </w:r>
      <w:r>
        <w:rPr>
          <w:sz w:val="28"/>
        </w:rPr>
        <w:t>-</w:t>
      </w:r>
      <w:r>
        <w:rPr>
          <w:spacing w:val="-4"/>
          <w:sz w:val="28"/>
        </w:rPr>
        <w:t xml:space="preserve"> </w:t>
      </w:r>
      <w:r>
        <w:rPr>
          <w:sz w:val="28"/>
        </w:rPr>
        <w:t>единая</w:t>
      </w:r>
      <w:r>
        <w:rPr>
          <w:spacing w:val="-5"/>
          <w:sz w:val="28"/>
        </w:rPr>
        <w:t xml:space="preserve"> </w:t>
      </w:r>
      <w:r>
        <w:rPr>
          <w:sz w:val="28"/>
        </w:rPr>
        <w:t>и</w:t>
      </w:r>
      <w:r>
        <w:rPr>
          <w:spacing w:val="-3"/>
          <w:sz w:val="28"/>
        </w:rPr>
        <w:t xml:space="preserve"> </w:t>
      </w:r>
      <w:r>
        <w:rPr>
          <w:sz w:val="28"/>
        </w:rPr>
        <w:t>неделимая</w:t>
      </w:r>
      <w:r>
        <w:rPr>
          <w:spacing w:val="-2"/>
          <w:sz w:val="28"/>
        </w:rPr>
        <w:t xml:space="preserve"> республика</w:t>
      </w:r>
    </w:p>
    <w:p w14:paraId="11171B07">
      <w:pPr>
        <w:pStyle w:val="8"/>
        <w:numPr>
          <w:ilvl w:val="1"/>
          <w:numId w:val="7"/>
        </w:numPr>
        <w:tabs>
          <w:tab w:val="left" w:pos="948"/>
        </w:tabs>
        <w:spacing w:before="2" w:after="0" w:line="322" w:lineRule="exact"/>
        <w:ind w:left="948" w:right="0" w:hanging="306"/>
        <w:jc w:val="left"/>
        <w:rPr>
          <w:sz w:val="28"/>
        </w:rPr>
      </w:pPr>
      <w:r>
        <w:rPr>
          <w:sz w:val="28"/>
        </w:rPr>
        <w:t>Отмена</w:t>
      </w:r>
      <w:r>
        <w:rPr>
          <w:spacing w:val="-8"/>
          <w:sz w:val="28"/>
        </w:rPr>
        <w:t xml:space="preserve"> </w:t>
      </w:r>
      <w:r>
        <w:rPr>
          <w:sz w:val="28"/>
        </w:rPr>
        <w:t>крепостного</w:t>
      </w:r>
      <w:r>
        <w:rPr>
          <w:spacing w:val="-7"/>
          <w:sz w:val="28"/>
        </w:rPr>
        <w:t xml:space="preserve"> </w:t>
      </w:r>
      <w:r>
        <w:rPr>
          <w:spacing w:val="-2"/>
          <w:sz w:val="28"/>
        </w:rPr>
        <w:t>права</w:t>
      </w:r>
    </w:p>
    <w:p w14:paraId="13BD2223">
      <w:pPr>
        <w:pStyle w:val="8"/>
        <w:numPr>
          <w:ilvl w:val="1"/>
          <w:numId w:val="7"/>
        </w:numPr>
        <w:tabs>
          <w:tab w:val="left" w:pos="948"/>
        </w:tabs>
        <w:spacing w:before="0" w:after="0" w:line="322" w:lineRule="exact"/>
        <w:ind w:left="948" w:right="0" w:hanging="306"/>
        <w:jc w:val="left"/>
        <w:rPr>
          <w:sz w:val="28"/>
        </w:rPr>
      </w:pPr>
      <w:r>
        <w:rPr>
          <w:sz w:val="28"/>
        </w:rPr>
        <w:t>Всеобщее</w:t>
      </w:r>
      <w:r>
        <w:rPr>
          <w:spacing w:val="-9"/>
          <w:sz w:val="28"/>
        </w:rPr>
        <w:t xml:space="preserve"> </w:t>
      </w:r>
      <w:r>
        <w:rPr>
          <w:sz w:val="28"/>
        </w:rPr>
        <w:t>избирательное</w:t>
      </w:r>
      <w:r>
        <w:rPr>
          <w:spacing w:val="-8"/>
          <w:sz w:val="28"/>
        </w:rPr>
        <w:t xml:space="preserve"> </w:t>
      </w:r>
      <w:r>
        <w:rPr>
          <w:spacing w:val="-4"/>
          <w:sz w:val="28"/>
        </w:rPr>
        <w:t>право</w:t>
      </w:r>
    </w:p>
    <w:p w14:paraId="2D8FDEAB">
      <w:pPr>
        <w:pStyle w:val="8"/>
        <w:numPr>
          <w:ilvl w:val="1"/>
          <w:numId w:val="7"/>
        </w:numPr>
        <w:tabs>
          <w:tab w:val="left" w:pos="948"/>
        </w:tabs>
        <w:spacing w:before="0" w:after="0" w:line="322" w:lineRule="exact"/>
        <w:ind w:left="948" w:right="0" w:hanging="306"/>
        <w:jc w:val="left"/>
        <w:rPr>
          <w:sz w:val="28"/>
        </w:rPr>
      </w:pPr>
      <w:r>
        <w:rPr>
          <w:sz w:val="28"/>
        </w:rPr>
        <w:t>Наличие</w:t>
      </w:r>
      <w:r>
        <w:rPr>
          <w:spacing w:val="-12"/>
          <w:sz w:val="28"/>
        </w:rPr>
        <w:t xml:space="preserve"> </w:t>
      </w:r>
      <w:r>
        <w:rPr>
          <w:sz w:val="28"/>
        </w:rPr>
        <w:t>имущественного</w:t>
      </w:r>
      <w:r>
        <w:rPr>
          <w:spacing w:val="-7"/>
          <w:sz w:val="28"/>
        </w:rPr>
        <w:t xml:space="preserve"> </w:t>
      </w:r>
      <w:r>
        <w:rPr>
          <w:spacing w:val="-2"/>
          <w:sz w:val="28"/>
        </w:rPr>
        <w:t>ценза</w:t>
      </w:r>
    </w:p>
    <w:p w14:paraId="6A2B8056">
      <w:pPr>
        <w:pStyle w:val="8"/>
        <w:numPr>
          <w:ilvl w:val="1"/>
          <w:numId w:val="7"/>
        </w:numPr>
        <w:tabs>
          <w:tab w:val="left" w:pos="948"/>
        </w:tabs>
        <w:spacing w:before="0" w:after="0" w:line="322" w:lineRule="exact"/>
        <w:ind w:left="948" w:right="0" w:hanging="306"/>
        <w:jc w:val="left"/>
        <w:rPr>
          <w:sz w:val="28"/>
        </w:rPr>
      </w:pPr>
      <w:r>
        <w:rPr>
          <w:sz w:val="28"/>
        </w:rPr>
        <w:t>Во</w:t>
      </w:r>
      <w:r>
        <w:rPr>
          <w:spacing w:val="-5"/>
          <w:sz w:val="28"/>
        </w:rPr>
        <w:t xml:space="preserve"> </w:t>
      </w:r>
      <w:r>
        <w:rPr>
          <w:sz w:val="28"/>
        </w:rPr>
        <w:t>главе</w:t>
      </w:r>
      <w:r>
        <w:rPr>
          <w:spacing w:val="-7"/>
          <w:sz w:val="28"/>
        </w:rPr>
        <w:t xml:space="preserve"> </w:t>
      </w:r>
      <w:r>
        <w:rPr>
          <w:sz w:val="28"/>
        </w:rPr>
        <w:t>государства</w:t>
      </w:r>
      <w:r>
        <w:rPr>
          <w:spacing w:val="-5"/>
          <w:sz w:val="28"/>
        </w:rPr>
        <w:t xml:space="preserve"> </w:t>
      </w:r>
      <w:r>
        <w:rPr>
          <w:sz w:val="28"/>
        </w:rPr>
        <w:t>-</w:t>
      </w:r>
      <w:r>
        <w:rPr>
          <w:spacing w:val="-6"/>
          <w:sz w:val="28"/>
        </w:rPr>
        <w:t xml:space="preserve"> </w:t>
      </w:r>
      <w:r>
        <w:rPr>
          <w:sz w:val="28"/>
        </w:rPr>
        <w:t>премьер-</w:t>
      </w:r>
      <w:r>
        <w:rPr>
          <w:spacing w:val="-2"/>
          <w:sz w:val="28"/>
        </w:rPr>
        <w:t>министр</w:t>
      </w:r>
    </w:p>
    <w:p w14:paraId="67456C71">
      <w:pPr>
        <w:pStyle w:val="8"/>
        <w:numPr>
          <w:ilvl w:val="1"/>
          <w:numId w:val="7"/>
        </w:numPr>
        <w:tabs>
          <w:tab w:val="left" w:pos="948"/>
        </w:tabs>
        <w:spacing w:before="0" w:after="0" w:line="322" w:lineRule="exact"/>
        <w:ind w:left="948" w:right="0" w:hanging="306"/>
        <w:jc w:val="left"/>
        <w:rPr>
          <w:sz w:val="28"/>
        </w:rPr>
      </w:pPr>
      <w:r>
        <w:rPr>
          <w:sz w:val="28"/>
        </w:rPr>
        <w:t>Во</w:t>
      </w:r>
      <w:r>
        <w:rPr>
          <w:spacing w:val="-4"/>
          <w:sz w:val="28"/>
        </w:rPr>
        <w:t xml:space="preserve"> </w:t>
      </w:r>
      <w:r>
        <w:rPr>
          <w:sz w:val="28"/>
        </w:rPr>
        <w:t>главе</w:t>
      </w:r>
      <w:r>
        <w:rPr>
          <w:spacing w:val="-4"/>
          <w:sz w:val="28"/>
        </w:rPr>
        <w:t xml:space="preserve"> </w:t>
      </w:r>
      <w:r>
        <w:rPr>
          <w:sz w:val="28"/>
        </w:rPr>
        <w:t>государства</w:t>
      </w:r>
      <w:r>
        <w:rPr>
          <w:spacing w:val="-4"/>
          <w:sz w:val="28"/>
        </w:rPr>
        <w:t xml:space="preserve"> </w:t>
      </w:r>
      <w:r>
        <w:rPr>
          <w:sz w:val="28"/>
        </w:rPr>
        <w:t>-</w:t>
      </w:r>
      <w:r>
        <w:rPr>
          <w:spacing w:val="-4"/>
          <w:sz w:val="28"/>
        </w:rPr>
        <w:t xml:space="preserve"> </w:t>
      </w:r>
      <w:r>
        <w:rPr>
          <w:spacing w:val="-2"/>
          <w:sz w:val="28"/>
        </w:rPr>
        <w:t>монарх</w:t>
      </w:r>
    </w:p>
    <w:p w14:paraId="21FA865B">
      <w:pPr>
        <w:pStyle w:val="8"/>
        <w:numPr>
          <w:ilvl w:val="1"/>
          <w:numId w:val="7"/>
        </w:numPr>
        <w:tabs>
          <w:tab w:val="left" w:pos="948"/>
        </w:tabs>
        <w:spacing w:before="0" w:after="0" w:line="240" w:lineRule="auto"/>
        <w:ind w:left="948" w:right="0" w:hanging="306"/>
        <w:jc w:val="left"/>
        <w:rPr>
          <w:sz w:val="28"/>
        </w:rPr>
      </w:pPr>
      <w:r>
        <w:rPr>
          <w:sz w:val="28"/>
        </w:rPr>
        <w:t>Ограничивались</w:t>
      </w:r>
      <w:r>
        <w:rPr>
          <w:spacing w:val="-9"/>
          <w:sz w:val="28"/>
        </w:rPr>
        <w:t xml:space="preserve"> </w:t>
      </w:r>
      <w:r>
        <w:rPr>
          <w:sz w:val="28"/>
        </w:rPr>
        <w:t>права</w:t>
      </w:r>
      <w:r>
        <w:rPr>
          <w:spacing w:val="-6"/>
          <w:sz w:val="28"/>
        </w:rPr>
        <w:t xml:space="preserve"> </w:t>
      </w:r>
      <w:r>
        <w:rPr>
          <w:sz w:val="28"/>
        </w:rPr>
        <w:t>помещиков</w:t>
      </w:r>
      <w:r>
        <w:rPr>
          <w:spacing w:val="-9"/>
          <w:sz w:val="28"/>
        </w:rPr>
        <w:t xml:space="preserve"> </w:t>
      </w:r>
      <w:r>
        <w:rPr>
          <w:sz w:val="28"/>
        </w:rPr>
        <w:t>на</w:t>
      </w:r>
      <w:r>
        <w:rPr>
          <w:spacing w:val="-5"/>
          <w:sz w:val="28"/>
        </w:rPr>
        <w:t xml:space="preserve"> </w:t>
      </w:r>
      <w:r>
        <w:rPr>
          <w:spacing w:val="-2"/>
          <w:sz w:val="28"/>
        </w:rPr>
        <w:t>землю</w:t>
      </w:r>
    </w:p>
    <w:p w14:paraId="6CE0CBE1">
      <w:pPr>
        <w:pStyle w:val="8"/>
        <w:numPr>
          <w:ilvl w:val="1"/>
          <w:numId w:val="7"/>
        </w:numPr>
        <w:tabs>
          <w:tab w:val="left" w:pos="948"/>
        </w:tabs>
        <w:spacing w:before="3" w:after="0" w:line="322" w:lineRule="exact"/>
        <w:ind w:left="948" w:right="0" w:hanging="306"/>
        <w:jc w:val="left"/>
        <w:rPr>
          <w:sz w:val="28"/>
        </w:rPr>
      </w:pPr>
      <w:r>
        <w:rPr>
          <w:sz w:val="28"/>
        </w:rPr>
        <w:t>Земля</w:t>
      </w:r>
      <w:r>
        <w:rPr>
          <w:spacing w:val="-8"/>
          <w:sz w:val="28"/>
        </w:rPr>
        <w:t xml:space="preserve"> </w:t>
      </w:r>
      <w:r>
        <w:rPr>
          <w:sz w:val="28"/>
        </w:rPr>
        <w:t>разделяется</w:t>
      </w:r>
      <w:r>
        <w:rPr>
          <w:spacing w:val="-5"/>
          <w:sz w:val="28"/>
        </w:rPr>
        <w:t xml:space="preserve"> </w:t>
      </w:r>
      <w:r>
        <w:rPr>
          <w:sz w:val="28"/>
        </w:rPr>
        <w:t>на</w:t>
      </w:r>
      <w:r>
        <w:rPr>
          <w:spacing w:val="-2"/>
          <w:sz w:val="28"/>
        </w:rPr>
        <w:t xml:space="preserve"> </w:t>
      </w:r>
      <w:r>
        <w:rPr>
          <w:sz w:val="28"/>
        </w:rPr>
        <w:t>общественную</w:t>
      </w:r>
      <w:r>
        <w:rPr>
          <w:spacing w:val="-3"/>
          <w:sz w:val="28"/>
        </w:rPr>
        <w:t xml:space="preserve"> </w:t>
      </w:r>
      <w:r>
        <w:rPr>
          <w:sz w:val="28"/>
        </w:rPr>
        <w:t>и</w:t>
      </w:r>
      <w:r>
        <w:rPr>
          <w:spacing w:val="-2"/>
          <w:sz w:val="28"/>
        </w:rPr>
        <w:t xml:space="preserve"> частную</w:t>
      </w:r>
    </w:p>
    <w:p w14:paraId="5B087002">
      <w:pPr>
        <w:spacing w:before="0" w:line="322" w:lineRule="exact"/>
        <w:ind w:left="0" w:right="1091" w:firstLine="0"/>
        <w:jc w:val="right"/>
        <w:rPr>
          <w:b/>
          <w:i/>
          <w:sz w:val="28"/>
        </w:rPr>
      </w:pPr>
      <w:r>
        <w:rPr>
          <w:i/>
          <w:sz w:val="28"/>
        </w:rPr>
        <w:t>За</w:t>
      </w:r>
      <w:r>
        <w:rPr>
          <w:i/>
          <w:spacing w:val="-4"/>
          <w:sz w:val="28"/>
        </w:rPr>
        <w:t xml:space="preserve"> </w:t>
      </w:r>
      <w:r>
        <w:rPr>
          <w:i/>
          <w:sz w:val="28"/>
        </w:rPr>
        <w:t>каждое</w:t>
      </w:r>
      <w:r>
        <w:rPr>
          <w:i/>
          <w:spacing w:val="-4"/>
          <w:sz w:val="28"/>
        </w:rPr>
        <w:t xml:space="preserve"> </w:t>
      </w:r>
      <w:r>
        <w:rPr>
          <w:i/>
          <w:sz w:val="28"/>
        </w:rPr>
        <w:t>верное</w:t>
      </w:r>
      <w:r>
        <w:rPr>
          <w:i/>
          <w:spacing w:val="-5"/>
          <w:sz w:val="28"/>
        </w:rPr>
        <w:t xml:space="preserve"> </w:t>
      </w:r>
      <w:r>
        <w:rPr>
          <w:i/>
          <w:sz w:val="28"/>
        </w:rPr>
        <w:t>соответствие</w:t>
      </w:r>
      <w:r>
        <w:rPr>
          <w:i/>
          <w:spacing w:val="-2"/>
          <w:sz w:val="28"/>
        </w:rPr>
        <w:t xml:space="preserve"> </w:t>
      </w:r>
      <w:r>
        <w:rPr>
          <w:i/>
          <w:sz w:val="28"/>
        </w:rPr>
        <w:t>–</w:t>
      </w:r>
      <w:r>
        <w:rPr>
          <w:i/>
          <w:spacing w:val="-6"/>
          <w:sz w:val="28"/>
        </w:rPr>
        <w:t xml:space="preserve"> </w:t>
      </w:r>
      <w:r>
        <w:rPr>
          <w:i/>
          <w:sz w:val="28"/>
        </w:rPr>
        <w:t>1</w:t>
      </w:r>
      <w:r>
        <w:rPr>
          <w:i/>
          <w:spacing w:val="-4"/>
          <w:sz w:val="28"/>
        </w:rPr>
        <w:t xml:space="preserve"> </w:t>
      </w:r>
      <w:r>
        <w:rPr>
          <w:i/>
          <w:sz w:val="28"/>
        </w:rPr>
        <w:t>балл.</w:t>
      </w:r>
      <w:r>
        <w:rPr>
          <w:i/>
          <w:spacing w:val="-5"/>
          <w:sz w:val="28"/>
        </w:rPr>
        <w:t xml:space="preserve"> </w:t>
      </w:r>
      <w:r>
        <w:rPr>
          <w:b/>
          <w:i/>
          <w:sz w:val="28"/>
        </w:rPr>
        <w:t>Максимальный</w:t>
      </w:r>
      <w:r>
        <w:rPr>
          <w:b/>
          <w:i/>
          <w:spacing w:val="-8"/>
          <w:sz w:val="28"/>
        </w:rPr>
        <w:t xml:space="preserve"> </w:t>
      </w:r>
      <w:r>
        <w:rPr>
          <w:b/>
          <w:i/>
          <w:sz w:val="28"/>
        </w:rPr>
        <w:t>балл</w:t>
      </w:r>
      <w:r>
        <w:rPr>
          <w:b/>
          <w:i/>
          <w:spacing w:val="-4"/>
          <w:sz w:val="28"/>
        </w:rPr>
        <w:t xml:space="preserve"> </w:t>
      </w:r>
      <w:r>
        <w:rPr>
          <w:b/>
          <w:i/>
          <w:spacing w:val="-5"/>
          <w:sz w:val="28"/>
        </w:rPr>
        <w:t>за</w:t>
      </w:r>
    </w:p>
    <w:p w14:paraId="05AFA5BE">
      <w:pPr>
        <w:pStyle w:val="3"/>
        <w:ind w:right="1086"/>
        <w:jc w:val="right"/>
      </w:pPr>
      <w:r>
        <w:t>задание</w:t>
      </w:r>
      <w:r>
        <w:rPr>
          <w:spacing w:val="-4"/>
        </w:rPr>
        <w:t xml:space="preserve"> </w:t>
      </w:r>
      <w:r>
        <w:t>–</w:t>
      </w:r>
      <w:r>
        <w:rPr>
          <w:spacing w:val="-1"/>
        </w:rPr>
        <w:t xml:space="preserve"> </w:t>
      </w:r>
      <w:r>
        <w:rPr>
          <w:spacing w:val="-10"/>
        </w:rPr>
        <w:t>8</w:t>
      </w:r>
    </w:p>
    <w:p w14:paraId="58A22AD6">
      <w:pPr>
        <w:pStyle w:val="6"/>
        <w:ind w:left="0"/>
        <w:rPr>
          <w:b/>
          <w:i/>
        </w:rPr>
      </w:pPr>
    </w:p>
    <w:p w14:paraId="456FBAA9">
      <w:pPr>
        <w:pStyle w:val="6"/>
        <w:ind w:left="0"/>
        <w:rPr>
          <w:b/>
          <w:i/>
        </w:rPr>
      </w:pPr>
    </w:p>
    <w:p w14:paraId="4C7292EF">
      <w:pPr>
        <w:pStyle w:val="6"/>
        <w:ind w:left="0"/>
        <w:rPr>
          <w:b/>
          <w:i/>
        </w:rPr>
      </w:pPr>
    </w:p>
    <w:p w14:paraId="26CDFA6D">
      <w:pPr>
        <w:spacing w:before="0" w:line="322" w:lineRule="exact"/>
        <w:ind w:left="241" w:right="0" w:firstLine="0"/>
        <w:jc w:val="left"/>
        <w:rPr>
          <w:sz w:val="28"/>
        </w:rPr>
      </w:pPr>
      <w:r>
        <w:rPr>
          <w:b/>
          <w:sz w:val="28"/>
        </w:rPr>
        <w:t>Задание</w:t>
      </w:r>
      <w:r>
        <w:rPr>
          <w:b/>
          <w:spacing w:val="-4"/>
          <w:sz w:val="28"/>
        </w:rPr>
        <w:t xml:space="preserve"> </w:t>
      </w:r>
      <w:r>
        <w:rPr>
          <w:b/>
          <w:sz w:val="28"/>
        </w:rPr>
        <w:t>5.</w:t>
      </w:r>
      <w:r>
        <w:rPr>
          <w:b/>
          <w:spacing w:val="-4"/>
          <w:sz w:val="28"/>
        </w:rPr>
        <w:t xml:space="preserve"> </w:t>
      </w:r>
      <w:r>
        <w:rPr>
          <w:sz w:val="28"/>
        </w:rPr>
        <w:t>Установите</w:t>
      </w:r>
      <w:r>
        <w:rPr>
          <w:spacing w:val="-3"/>
          <w:sz w:val="28"/>
        </w:rPr>
        <w:t xml:space="preserve"> </w:t>
      </w:r>
      <w:r>
        <w:rPr>
          <w:spacing w:val="-2"/>
          <w:sz w:val="28"/>
        </w:rPr>
        <w:t>соответствие.</w:t>
      </w:r>
    </w:p>
    <w:p w14:paraId="73450886">
      <w:pPr>
        <w:pStyle w:val="3"/>
        <w:spacing w:line="322" w:lineRule="exact"/>
        <w:ind w:left="241"/>
      </w:pPr>
      <w:r>
        <w:t>Максимальный</w:t>
      </w:r>
      <w:r>
        <w:rPr>
          <w:spacing w:val="-6"/>
        </w:rPr>
        <w:t xml:space="preserve"> </w:t>
      </w:r>
      <w:r>
        <w:t>балл</w:t>
      </w:r>
      <w:r>
        <w:rPr>
          <w:spacing w:val="-4"/>
        </w:rPr>
        <w:t xml:space="preserve"> </w:t>
      </w:r>
      <w:r>
        <w:t>за</w:t>
      </w:r>
      <w:r>
        <w:rPr>
          <w:spacing w:val="-3"/>
        </w:rPr>
        <w:t xml:space="preserve"> </w:t>
      </w:r>
      <w:r>
        <w:t>задание</w:t>
      </w:r>
      <w:r>
        <w:rPr>
          <w:spacing w:val="-4"/>
        </w:rPr>
        <w:t xml:space="preserve"> </w:t>
      </w:r>
      <w:r>
        <w:t>–</w:t>
      </w:r>
      <w:r>
        <w:rPr>
          <w:spacing w:val="-4"/>
        </w:rPr>
        <w:t xml:space="preserve"> </w:t>
      </w:r>
      <w:r>
        <w:rPr>
          <w:spacing w:val="-5"/>
        </w:rPr>
        <w:t>10.</w:t>
      </w:r>
    </w:p>
    <w:p w14:paraId="757288A0">
      <w:pPr>
        <w:pStyle w:val="8"/>
        <w:numPr>
          <w:ilvl w:val="0"/>
          <w:numId w:val="8"/>
        </w:numPr>
        <w:tabs>
          <w:tab w:val="left" w:pos="948"/>
          <w:tab w:val="left" w:pos="961"/>
        </w:tabs>
        <w:spacing w:before="0" w:after="0" w:line="240" w:lineRule="auto"/>
        <w:ind w:left="961" w:right="1088" w:hanging="360"/>
        <w:jc w:val="left"/>
        <w:rPr>
          <w:b/>
          <w:i/>
          <w:sz w:val="28"/>
        </w:rPr>
      </w:pPr>
      <w:r>
        <w:rPr>
          <w:sz w:val="28"/>
        </w:rPr>
        <w:t>Соотнесите</w:t>
      </w:r>
      <w:r>
        <w:rPr>
          <w:spacing w:val="40"/>
          <w:sz w:val="28"/>
        </w:rPr>
        <w:t xml:space="preserve"> </w:t>
      </w:r>
      <w:r>
        <w:rPr>
          <w:sz w:val="28"/>
        </w:rPr>
        <w:t>сооружения</w:t>
      </w:r>
      <w:r>
        <w:rPr>
          <w:spacing w:val="40"/>
          <w:sz w:val="28"/>
        </w:rPr>
        <w:t xml:space="preserve"> </w:t>
      </w:r>
      <w:r>
        <w:rPr>
          <w:sz w:val="28"/>
        </w:rPr>
        <w:t>и</w:t>
      </w:r>
      <w:r>
        <w:rPr>
          <w:spacing w:val="40"/>
          <w:sz w:val="28"/>
        </w:rPr>
        <w:t xml:space="preserve"> </w:t>
      </w:r>
      <w:r>
        <w:rPr>
          <w:sz w:val="28"/>
        </w:rPr>
        <w:t>архитекторов.</w:t>
      </w:r>
      <w:r>
        <w:rPr>
          <w:spacing w:val="40"/>
          <w:sz w:val="28"/>
        </w:rPr>
        <w:t xml:space="preserve"> </w:t>
      </w:r>
      <w:r>
        <w:rPr>
          <w:i/>
          <w:sz w:val="28"/>
        </w:rPr>
        <w:t>За</w:t>
      </w:r>
      <w:r>
        <w:rPr>
          <w:i/>
          <w:spacing w:val="40"/>
          <w:sz w:val="28"/>
        </w:rPr>
        <w:t xml:space="preserve"> </w:t>
      </w:r>
      <w:r>
        <w:rPr>
          <w:i/>
          <w:sz w:val="28"/>
        </w:rPr>
        <w:t>каждое</w:t>
      </w:r>
      <w:r>
        <w:rPr>
          <w:i/>
          <w:spacing w:val="40"/>
          <w:sz w:val="28"/>
        </w:rPr>
        <w:t xml:space="preserve"> </w:t>
      </w:r>
      <w:r>
        <w:rPr>
          <w:i/>
          <w:sz w:val="28"/>
        </w:rPr>
        <w:t>верное</w:t>
      </w:r>
      <w:r>
        <w:rPr>
          <w:i/>
          <w:spacing w:val="40"/>
          <w:sz w:val="28"/>
        </w:rPr>
        <w:t xml:space="preserve"> </w:t>
      </w:r>
      <w:r>
        <w:rPr>
          <w:i/>
          <w:sz w:val="28"/>
        </w:rPr>
        <w:t xml:space="preserve">соответствие – 1 балл. Максимальный балл за задание </w:t>
      </w:r>
      <w:r>
        <w:rPr>
          <w:b/>
          <w:i/>
          <w:sz w:val="28"/>
        </w:rPr>
        <w:t>– 5.</w:t>
      </w:r>
    </w:p>
    <w:p w14:paraId="204A0B6A">
      <w:pPr>
        <w:pStyle w:val="6"/>
        <w:spacing w:before="91"/>
        <w:ind w:left="0"/>
        <w:rPr>
          <w:b/>
          <w:i/>
          <w:sz w:val="20"/>
        </w:rPr>
      </w:pPr>
    </w:p>
    <w:tbl>
      <w:tblPr>
        <w:tblStyle w:val="5"/>
        <w:tblW w:w="0" w:type="auto"/>
        <w:tblInd w:w="1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1"/>
        <w:gridCol w:w="4264"/>
      </w:tblGrid>
      <w:tr w14:paraId="3104F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trPr>
        <w:tc>
          <w:tcPr>
            <w:tcW w:w="4261" w:type="dxa"/>
          </w:tcPr>
          <w:p w14:paraId="671A0B4C">
            <w:pPr>
              <w:pStyle w:val="9"/>
              <w:tabs>
                <w:tab w:val="left" w:pos="1746"/>
                <w:tab w:val="left" w:pos="2466"/>
              </w:tabs>
              <w:spacing w:line="324" w:lineRule="exact"/>
              <w:ind w:left="532" w:right="95" w:hanging="425"/>
              <w:rPr>
                <w:sz w:val="28"/>
              </w:rPr>
            </w:pPr>
            <w:r>
              <w:rPr>
                <w:sz w:val="28"/>
              </w:rPr>
              <w:t>1)</w:t>
            </w:r>
            <w:r>
              <w:rPr>
                <w:spacing w:val="80"/>
                <w:sz w:val="28"/>
              </w:rPr>
              <w:t xml:space="preserve"> </w:t>
            </w:r>
            <w:r>
              <w:rPr>
                <w:sz w:val="28"/>
              </w:rPr>
              <w:t>Биржа</w:t>
            </w:r>
            <w:r>
              <w:rPr>
                <w:sz w:val="28"/>
              </w:rPr>
              <w:tab/>
            </w:r>
            <w:r>
              <w:rPr>
                <w:spacing w:val="-6"/>
                <w:sz w:val="28"/>
              </w:rPr>
              <w:t>на</w:t>
            </w:r>
            <w:r>
              <w:rPr>
                <w:sz w:val="28"/>
              </w:rPr>
              <w:tab/>
            </w:r>
            <w:r>
              <w:rPr>
                <w:spacing w:val="-2"/>
                <w:sz w:val="28"/>
              </w:rPr>
              <w:t>Васильевском острове</w:t>
            </w:r>
          </w:p>
        </w:tc>
        <w:tc>
          <w:tcPr>
            <w:tcW w:w="4264" w:type="dxa"/>
          </w:tcPr>
          <w:p w14:paraId="2A7DC7F0">
            <w:pPr>
              <w:pStyle w:val="9"/>
              <w:rPr>
                <w:sz w:val="28"/>
              </w:rPr>
            </w:pPr>
            <w:r>
              <w:rPr>
                <w:sz w:val="28"/>
              </w:rPr>
              <w:t>А)</w:t>
            </w:r>
            <w:r>
              <w:rPr>
                <w:spacing w:val="-3"/>
                <w:sz w:val="28"/>
              </w:rPr>
              <w:t xml:space="preserve"> </w:t>
            </w:r>
            <w:r>
              <w:rPr>
                <w:sz w:val="28"/>
              </w:rPr>
              <w:t>Д.И.</w:t>
            </w:r>
            <w:r>
              <w:rPr>
                <w:spacing w:val="-2"/>
                <w:sz w:val="28"/>
              </w:rPr>
              <w:t xml:space="preserve"> Жилярди</w:t>
            </w:r>
          </w:p>
        </w:tc>
      </w:tr>
      <w:tr w14:paraId="1E8F18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4261" w:type="dxa"/>
          </w:tcPr>
          <w:p w14:paraId="554D4D6C">
            <w:pPr>
              <w:pStyle w:val="9"/>
              <w:spacing w:line="322" w:lineRule="exact"/>
              <w:ind w:left="532" w:right="95" w:hanging="425"/>
              <w:rPr>
                <w:sz w:val="28"/>
              </w:rPr>
            </w:pPr>
            <w:r>
              <w:rPr>
                <w:sz w:val="28"/>
              </w:rPr>
              <w:t>2)</w:t>
            </w:r>
            <w:r>
              <w:rPr>
                <w:spacing w:val="80"/>
                <w:sz w:val="28"/>
              </w:rPr>
              <w:t xml:space="preserve"> </w:t>
            </w:r>
            <w:r>
              <w:rPr>
                <w:sz w:val="28"/>
              </w:rPr>
              <w:t>Московский</w:t>
            </w:r>
            <w:r>
              <w:rPr>
                <w:spacing w:val="80"/>
                <w:sz w:val="28"/>
              </w:rPr>
              <w:t xml:space="preserve"> </w:t>
            </w:r>
            <w:r>
              <w:rPr>
                <w:sz w:val="28"/>
              </w:rPr>
              <w:t>университет</w:t>
            </w:r>
            <w:r>
              <w:rPr>
                <w:spacing w:val="80"/>
                <w:sz w:val="28"/>
              </w:rPr>
              <w:t xml:space="preserve"> </w:t>
            </w:r>
            <w:r>
              <w:rPr>
                <w:sz w:val="28"/>
              </w:rPr>
              <w:t xml:space="preserve">на </w:t>
            </w:r>
            <w:r>
              <w:rPr>
                <w:spacing w:val="-2"/>
                <w:sz w:val="28"/>
              </w:rPr>
              <w:t>Моховой</w:t>
            </w:r>
          </w:p>
        </w:tc>
        <w:tc>
          <w:tcPr>
            <w:tcW w:w="4264" w:type="dxa"/>
          </w:tcPr>
          <w:p w14:paraId="75A6B02A">
            <w:pPr>
              <w:pStyle w:val="9"/>
              <w:spacing w:line="319" w:lineRule="exact"/>
              <w:rPr>
                <w:sz w:val="28"/>
              </w:rPr>
            </w:pPr>
            <w:r>
              <w:rPr>
                <w:sz w:val="28"/>
              </w:rPr>
              <w:t>Б)</w:t>
            </w:r>
            <w:r>
              <w:rPr>
                <w:spacing w:val="-1"/>
                <w:sz w:val="28"/>
              </w:rPr>
              <w:t xml:space="preserve"> </w:t>
            </w:r>
            <w:r>
              <w:rPr>
                <w:sz w:val="28"/>
              </w:rPr>
              <w:t xml:space="preserve">К.А. </w:t>
            </w:r>
            <w:r>
              <w:rPr>
                <w:spacing w:val="-5"/>
                <w:sz w:val="28"/>
              </w:rPr>
              <w:t>Тон</w:t>
            </w:r>
          </w:p>
        </w:tc>
      </w:tr>
      <w:tr w14:paraId="6D1951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4261" w:type="dxa"/>
          </w:tcPr>
          <w:p w14:paraId="2D24A13E">
            <w:pPr>
              <w:pStyle w:val="9"/>
              <w:spacing w:line="300" w:lineRule="exact"/>
              <w:rPr>
                <w:sz w:val="28"/>
              </w:rPr>
            </w:pPr>
            <w:r>
              <w:rPr>
                <w:sz w:val="28"/>
              </w:rPr>
              <w:t>3)</w:t>
            </w:r>
            <w:r>
              <w:rPr>
                <w:spacing w:val="23"/>
                <w:sz w:val="28"/>
              </w:rPr>
              <w:t xml:space="preserve">  </w:t>
            </w:r>
            <w:r>
              <w:rPr>
                <w:sz w:val="28"/>
              </w:rPr>
              <w:t>Храм</w:t>
            </w:r>
            <w:r>
              <w:rPr>
                <w:spacing w:val="-1"/>
                <w:sz w:val="28"/>
              </w:rPr>
              <w:t xml:space="preserve"> </w:t>
            </w:r>
            <w:r>
              <w:rPr>
                <w:sz w:val="28"/>
              </w:rPr>
              <w:t>Христа</w:t>
            </w:r>
            <w:r>
              <w:rPr>
                <w:spacing w:val="-1"/>
                <w:sz w:val="28"/>
              </w:rPr>
              <w:t xml:space="preserve"> </w:t>
            </w:r>
            <w:r>
              <w:rPr>
                <w:spacing w:val="-2"/>
                <w:sz w:val="28"/>
              </w:rPr>
              <w:t>Спасителя</w:t>
            </w:r>
          </w:p>
        </w:tc>
        <w:tc>
          <w:tcPr>
            <w:tcW w:w="4264" w:type="dxa"/>
          </w:tcPr>
          <w:p w14:paraId="4DE75EC7">
            <w:pPr>
              <w:pStyle w:val="9"/>
              <w:spacing w:line="300" w:lineRule="exact"/>
              <w:rPr>
                <w:sz w:val="28"/>
              </w:rPr>
            </w:pPr>
            <w:r>
              <w:rPr>
                <w:sz w:val="28"/>
              </w:rPr>
              <w:t xml:space="preserve">В) А.Д. </w:t>
            </w:r>
            <w:r>
              <w:rPr>
                <w:spacing w:val="-2"/>
                <w:sz w:val="28"/>
              </w:rPr>
              <w:t>Захаров</w:t>
            </w:r>
          </w:p>
        </w:tc>
      </w:tr>
      <w:tr w14:paraId="04356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4261" w:type="dxa"/>
          </w:tcPr>
          <w:p w14:paraId="4AC6F7E7">
            <w:pPr>
              <w:pStyle w:val="9"/>
              <w:spacing w:line="301" w:lineRule="exact"/>
              <w:rPr>
                <w:sz w:val="28"/>
              </w:rPr>
            </w:pPr>
            <w:r>
              <w:rPr>
                <w:sz w:val="28"/>
              </w:rPr>
              <w:t>4)</w:t>
            </w:r>
            <w:r>
              <w:rPr>
                <w:spacing w:val="25"/>
                <w:sz w:val="28"/>
              </w:rPr>
              <w:t xml:space="preserve">  </w:t>
            </w:r>
            <w:r>
              <w:rPr>
                <w:spacing w:val="-2"/>
                <w:sz w:val="28"/>
              </w:rPr>
              <w:t>Адмиралтейство</w:t>
            </w:r>
          </w:p>
        </w:tc>
        <w:tc>
          <w:tcPr>
            <w:tcW w:w="4264" w:type="dxa"/>
          </w:tcPr>
          <w:p w14:paraId="2E88B79D">
            <w:pPr>
              <w:pStyle w:val="9"/>
              <w:spacing w:line="301" w:lineRule="exact"/>
              <w:rPr>
                <w:sz w:val="28"/>
              </w:rPr>
            </w:pPr>
            <w:r>
              <w:rPr>
                <w:sz w:val="28"/>
              </w:rPr>
              <w:t>Г)</w:t>
            </w:r>
            <w:r>
              <w:rPr>
                <w:spacing w:val="-2"/>
                <w:sz w:val="28"/>
              </w:rPr>
              <w:t xml:space="preserve"> </w:t>
            </w:r>
            <w:r>
              <w:rPr>
                <w:sz w:val="28"/>
              </w:rPr>
              <w:t>О.И.</w:t>
            </w:r>
            <w:r>
              <w:rPr>
                <w:spacing w:val="-2"/>
                <w:sz w:val="28"/>
              </w:rPr>
              <w:t xml:space="preserve"> </w:t>
            </w:r>
            <w:r>
              <w:rPr>
                <w:spacing w:val="-4"/>
                <w:sz w:val="28"/>
              </w:rPr>
              <w:t>Бове</w:t>
            </w:r>
          </w:p>
        </w:tc>
      </w:tr>
      <w:tr w14:paraId="0EA04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4261" w:type="dxa"/>
          </w:tcPr>
          <w:p w14:paraId="0FA6EF50">
            <w:pPr>
              <w:pStyle w:val="9"/>
              <w:spacing w:line="301" w:lineRule="exact"/>
              <w:rPr>
                <w:sz w:val="28"/>
              </w:rPr>
            </w:pPr>
            <w:r>
              <w:rPr>
                <w:sz w:val="28"/>
              </w:rPr>
              <w:t>5)</w:t>
            </w:r>
            <w:r>
              <w:rPr>
                <w:spacing w:val="75"/>
                <w:w w:val="150"/>
                <w:sz w:val="28"/>
              </w:rPr>
              <w:t xml:space="preserve"> </w:t>
            </w:r>
            <w:r>
              <w:rPr>
                <w:sz w:val="28"/>
              </w:rPr>
              <w:t>Триумфальная</w:t>
            </w:r>
            <w:r>
              <w:rPr>
                <w:spacing w:val="-2"/>
                <w:sz w:val="28"/>
              </w:rPr>
              <w:t xml:space="preserve"> </w:t>
            </w:r>
            <w:r>
              <w:rPr>
                <w:spacing w:val="-4"/>
                <w:sz w:val="28"/>
              </w:rPr>
              <w:t>арка</w:t>
            </w:r>
          </w:p>
        </w:tc>
        <w:tc>
          <w:tcPr>
            <w:tcW w:w="4264" w:type="dxa"/>
          </w:tcPr>
          <w:p w14:paraId="52F6977B">
            <w:pPr>
              <w:pStyle w:val="9"/>
              <w:spacing w:line="301" w:lineRule="exact"/>
              <w:rPr>
                <w:sz w:val="28"/>
              </w:rPr>
            </w:pPr>
            <w:r>
              <w:rPr>
                <w:sz w:val="28"/>
              </w:rPr>
              <w:t>Д)</w:t>
            </w:r>
            <w:r>
              <w:rPr>
                <w:spacing w:val="-3"/>
                <w:sz w:val="28"/>
              </w:rPr>
              <w:t xml:space="preserve"> </w:t>
            </w:r>
            <w:r>
              <w:rPr>
                <w:sz w:val="28"/>
              </w:rPr>
              <w:t>Тома</w:t>
            </w:r>
            <w:r>
              <w:rPr>
                <w:spacing w:val="-4"/>
                <w:sz w:val="28"/>
              </w:rPr>
              <w:t xml:space="preserve"> </w:t>
            </w:r>
            <w:r>
              <w:rPr>
                <w:sz w:val="28"/>
              </w:rPr>
              <w:t xml:space="preserve">де </w:t>
            </w:r>
            <w:r>
              <w:rPr>
                <w:spacing w:val="-4"/>
                <w:sz w:val="28"/>
              </w:rPr>
              <w:t>Томон</w:t>
            </w:r>
          </w:p>
        </w:tc>
      </w:tr>
    </w:tbl>
    <w:p w14:paraId="2600905A">
      <w:pPr>
        <w:pStyle w:val="9"/>
        <w:spacing w:after="0" w:line="301" w:lineRule="exact"/>
        <w:rPr>
          <w:sz w:val="28"/>
        </w:rPr>
        <w:sectPr>
          <w:pgSz w:w="11910" w:h="16840"/>
          <w:pgMar w:top="1360" w:right="708" w:bottom="280" w:left="1559" w:header="720" w:footer="720" w:gutter="0"/>
          <w:cols w:space="720" w:num="1"/>
        </w:sectPr>
      </w:pPr>
    </w:p>
    <w:p w14:paraId="1F12FF07">
      <w:pPr>
        <w:pStyle w:val="8"/>
        <w:numPr>
          <w:ilvl w:val="0"/>
          <w:numId w:val="8"/>
        </w:numPr>
        <w:tabs>
          <w:tab w:val="left" w:pos="948"/>
          <w:tab w:val="left" w:pos="961"/>
        </w:tabs>
        <w:spacing w:before="62" w:after="0" w:line="240" w:lineRule="auto"/>
        <w:ind w:left="961" w:right="1088" w:hanging="360"/>
        <w:jc w:val="left"/>
        <w:rPr>
          <w:b/>
          <w:i/>
          <w:sz w:val="28"/>
        </w:rPr>
      </w:pPr>
      <w:r>
        <w:rPr>
          <w:sz w:val="28"/>
        </w:rPr>
        <w:t>Соотнесите дату и событие.</w:t>
      </w:r>
      <w:r>
        <w:rPr>
          <w:spacing w:val="80"/>
          <w:sz w:val="28"/>
        </w:rPr>
        <w:t xml:space="preserve"> </w:t>
      </w:r>
      <w:r>
        <w:rPr>
          <w:i/>
          <w:sz w:val="28"/>
        </w:rPr>
        <w:t xml:space="preserve">За каждое верное соответствие – 1 балл. Максимальный балл за задание </w:t>
      </w:r>
      <w:r>
        <w:rPr>
          <w:b/>
          <w:i/>
          <w:sz w:val="28"/>
        </w:rPr>
        <w:t>– 5.</w:t>
      </w:r>
    </w:p>
    <w:tbl>
      <w:tblPr>
        <w:tblStyle w:val="5"/>
        <w:tblW w:w="0" w:type="auto"/>
        <w:tblInd w:w="1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53"/>
        <w:gridCol w:w="3687"/>
      </w:tblGrid>
      <w:tr w14:paraId="09B39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5353" w:type="dxa"/>
          </w:tcPr>
          <w:p w14:paraId="0C6EFB92">
            <w:pPr>
              <w:pStyle w:val="9"/>
              <w:rPr>
                <w:sz w:val="28"/>
              </w:rPr>
            </w:pPr>
            <w:r>
              <w:rPr>
                <w:sz w:val="28"/>
              </w:rPr>
              <w:t>1)</w:t>
            </w:r>
            <w:r>
              <w:rPr>
                <w:spacing w:val="75"/>
                <w:w w:val="150"/>
                <w:sz w:val="28"/>
              </w:rPr>
              <w:t xml:space="preserve"> </w:t>
            </w:r>
            <w:r>
              <w:rPr>
                <w:sz w:val="28"/>
              </w:rPr>
              <w:t>Начало</w:t>
            </w:r>
            <w:r>
              <w:rPr>
                <w:spacing w:val="-2"/>
                <w:sz w:val="28"/>
              </w:rPr>
              <w:t xml:space="preserve"> </w:t>
            </w:r>
            <w:r>
              <w:rPr>
                <w:sz w:val="28"/>
              </w:rPr>
              <w:t>Галицийской</w:t>
            </w:r>
            <w:r>
              <w:rPr>
                <w:spacing w:val="-3"/>
                <w:sz w:val="28"/>
              </w:rPr>
              <w:t xml:space="preserve"> </w:t>
            </w:r>
            <w:r>
              <w:rPr>
                <w:spacing w:val="-4"/>
                <w:sz w:val="28"/>
              </w:rPr>
              <w:t>битвы</w:t>
            </w:r>
          </w:p>
        </w:tc>
        <w:tc>
          <w:tcPr>
            <w:tcW w:w="3687" w:type="dxa"/>
          </w:tcPr>
          <w:p w14:paraId="48E13FFD">
            <w:pPr>
              <w:pStyle w:val="9"/>
              <w:rPr>
                <w:sz w:val="28"/>
              </w:rPr>
            </w:pPr>
            <w:r>
              <w:rPr>
                <w:sz w:val="28"/>
              </w:rPr>
              <w:t>А)</w:t>
            </w:r>
            <w:r>
              <w:rPr>
                <w:spacing w:val="64"/>
                <w:sz w:val="28"/>
              </w:rPr>
              <w:t xml:space="preserve"> </w:t>
            </w:r>
            <w:r>
              <w:rPr>
                <w:sz w:val="28"/>
              </w:rPr>
              <w:t>сентябрь</w:t>
            </w:r>
            <w:r>
              <w:rPr>
                <w:spacing w:val="-4"/>
                <w:sz w:val="28"/>
              </w:rPr>
              <w:t xml:space="preserve"> </w:t>
            </w:r>
            <w:r>
              <w:rPr>
                <w:sz w:val="28"/>
              </w:rPr>
              <w:t>1914</w:t>
            </w:r>
            <w:r>
              <w:rPr>
                <w:spacing w:val="-1"/>
                <w:sz w:val="28"/>
              </w:rPr>
              <w:t xml:space="preserve"> </w:t>
            </w:r>
            <w:r>
              <w:rPr>
                <w:spacing w:val="-5"/>
                <w:sz w:val="28"/>
              </w:rPr>
              <w:t>г.</w:t>
            </w:r>
          </w:p>
        </w:tc>
      </w:tr>
      <w:tr w14:paraId="65108B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4" w:hRule="atLeast"/>
        </w:trPr>
        <w:tc>
          <w:tcPr>
            <w:tcW w:w="5353" w:type="dxa"/>
          </w:tcPr>
          <w:p w14:paraId="478297F0">
            <w:pPr>
              <w:pStyle w:val="9"/>
              <w:tabs>
                <w:tab w:val="left" w:pos="1620"/>
                <w:tab w:val="left" w:pos="3399"/>
                <w:tab w:val="left" w:pos="4742"/>
              </w:tabs>
              <w:rPr>
                <w:sz w:val="28"/>
              </w:rPr>
            </w:pPr>
            <w:r>
              <w:rPr>
                <w:sz w:val="28"/>
              </w:rPr>
              <w:t>2)</w:t>
            </w:r>
            <w:r>
              <w:rPr>
                <w:spacing w:val="25"/>
                <w:sz w:val="28"/>
              </w:rPr>
              <w:t xml:space="preserve">  </w:t>
            </w:r>
            <w:r>
              <w:rPr>
                <w:spacing w:val="-2"/>
                <w:sz w:val="28"/>
              </w:rPr>
              <w:t>Начало</w:t>
            </w:r>
            <w:r>
              <w:rPr>
                <w:sz w:val="28"/>
              </w:rPr>
              <w:tab/>
            </w:r>
            <w:r>
              <w:rPr>
                <w:spacing w:val="-2"/>
                <w:sz w:val="28"/>
              </w:rPr>
              <w:t>Эрзерумской</w:t>
            </w:r>
            <w:r>
              <w:rPr>
                <w:sz w:val="28"/>
              </w:rPr>
              <w:tab/>
            </w:r>
            <w:r>
              <w:rPr>
                <w:spacing w:val="-2"/>
                <w:sz w:val="28"/>
              </w:rPr>
              <w:t>операции</w:t>
            </w:r>
            <w:r>
              <w:rPr>
                <w:sz w:val="28"/>
              </w:rPr>
              <w:tab/>
            </w:r>
            <w:r>
              <w:rPr>
                <w:spacing w:val="-4"/>
                <w:sz w:val="28"/>
              </w:rPr>
              <w:t>рус-</w:t>
            </w:r>
          </w:p>
          <w:p w14:paraId="086CCE74">
            <w:pPr>
              <w:pStyle w:val="9"/>
              <w:spacing w:before="160"/>
              <w:ind w:left="532"/>
              <w:rPr>
                <w:sz w:val="28"/>
              </w:rPr>
            </w:pPr>
            <w:r>
              <w:rPr>
                <w:sz w:val="28"/>
              </w:rPr>
              <w:t>ской</w:t>
            </w:r>
            <w:r>
              <w:rPr>
                <w:spacing w:val="-3"/>
                <w:sz w:val="28"/>
              </w:rPr>
              <w:t xml:space="preserve"> </w:t>
            </w:r>
            <w:r>
              <w:rPr>
                <w:spacing w:val="-2"/>
                <w:sz w:val="28"/>
              </w:rPr>
              <w:t>армии</w:t>
            </w:r>
          </w:p>
        </w:tc>
        <w:tc>
          <w:tcPr>
            <w:tcW w:w="3687" w:type="dxa"/>
          </w:tcPr>
          <w:p w14:paraId="7A030C7F">
            <w:pPr>
              <w:pStyle w:val="9"/>
              <w:rPr>
                <w:sz w:val="28"/>
              </w:rPr>
            </w:pPr>
            <w:r>
              <w:rPr>
                <w:sz w:val="28"/>
              </w:rPr>
              <w:t>Б)</w:t>
            </w:r>
            <w:r>
              <w:rPr>
                <w:spacing w:val="-3"/>
                <w:sz w:val="28"/>
              </w:rPr>
              <w:t xml:space="preserve"> </w:t>
            </w:r>
            <w:r>
              <w:rPr>
                <w:sz w:val="28"/>
              </w:rPr>
              <w:t>август</w:t>
            </w:r>
            <w:r>
              <w:rPr>
                <w:spacing w:val="-4"/>
                <w:sz w:val="28"/>
              </w:rPr>
              <w:t xml:space="preserve"> </w:t>
            </w:r>
            <w:r>
              <w:rPr>
                <w:sz w:val="28"/>
              </w:rPr>
              <w:t xml:space="preserve">1914 </w:t>
            </w:r>
            <w:r>
              <w:rPr>
                <w:spacing w:val="-5"/>
                <w:sz w:val="28"/>
              </w:rPr>
              <w:t>г.</w:t>
            </w:r>
          </w:p>
        </w:tc>
      </w:tr>
      <w:tr w14:paraId="18025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6" w:hRule="atLeast"/>
        </w:trPr>
        <w:tc>
          <w:tcPr>
            <w:tcW w:w="5353" w:type="dxa"/>
          </w:tcPr>
          <w:p w14:paraId="28899190">
            <w:pPr>
              <w:pStyle w:val="9"/>
              <w:tabs>
                <w:tab w:val="left" w:pos="2179"/>
                <w:tab w:val="left" w:pos="4485"/>
              </w:tabs>
              <w:spacing w:before="2"/>
              <w:rPr>
                <w:sz w:val="28"/>
              </w:rPr>
            </w:pPr>
            <w:r>
              <w:rPr>
                <w:sz w:val="28"/>
              </w:rPr>
              <w:t>3)</w:t>
            </w:r>
            <w:r>
              <w:rPr>
                <w:spacing w:val="25"/>
                <w:sz w:val="28"/>
              </w:rPr>
              <w:t xml:space="preserve">  </w:t>
            </w:r>
            <w:r>
              <w:rPr>
                <w:spacing w:val="-2"/>
                <w:sz w:val="28"/>
              </w:rPr>
              <w:t>Объявление</w:t>
            </w:r>
            <w:r>
              <w:rPr>
                <w:sz w:val="28"/>
              </w:rPr>
              <w:tab/>
            </w:r>
            <w:r>
              <w:rPr>
                <w:spacing w:val="-2"/>
                <w:sz w:val="28"/>
              </w:rPr>
              <w:t>Австро-Венгрией</w:t>
            </w:r>
            <w:r>
              <w:rPr>
                <w:sz w:val="28"/>
              </w:rPr>
              <w:tab/>
            </w:r>
            <w:r>
              <w:rPr>
                <w:spacing w:val="-4"/>
                <w:sz w:val="28"/>
              </w:rPr>
              <w:t>войны</w:t>
            </w:r>
          </w:p>
          <w:p w14:paraId="682CFB74">
            <w:pPr>
              <w:pStyle w:val="9"/>
              <w:spacing w:before="161"/>
              <w:ind w:left="532"/>
              <w:rPr>
                <w:sz w:val="28"/>
              </w:rPr>
            </w:pPr>
            <w:r>
              <w:rPr>
                <w:spacing w:val="-2"/>
                <w:sz w:val="28"/>
              </w:rPr>
              <w:t>Сербии</w:t>
            </w:r>
          </w:p>
        </w:tc>
        <w:tc>
          <w:tcPr>
            <w:tcW w:w="3687" w:type="dxa"/>
          </w:tcPr>
          <w:p w14:paraId="4C83C994">
            <w:pPr>
              <w:pStyle w:val="9"/>
              <w:spacing w:before="2"/>
              <w:rPr>
                <w:sz w:val="28"/>
              </w:rPr>
            </w:pPr>
            <w:r>
              <w:rPr>
                <w:sz w:val="28"/>
              </w:rPr>
              <w:t>В)</w:t>
            </w:r>
            <w:r>
              <w:rPr>
                <w:spacing w:val="-3"/>
                <w:sz w:val="28"/>
              </w:rPr>
              <w:t xml:space="preserve"> </w:t>
            </w:r>
            <w:r>
              <w:rPr>
                <w:sz w:val="28"/>
              </w:rPr>
              <w:t>28</w:t>
            </w:r>
            <w:r>
              <w:rPr>
                <w:spacing w:val="-5"/>
                <w:sz w:val="28"/>
              </w:rPr>
              <w:t xml:space="preserve"> </w:t>
            </w:r>
            <w:r>
              <w:rPr>
                <w:sz w:val="28"/>
              </w:rPr>
              <w:t>июля</w:t>
            </w:r>
            <w:r>
              <w:rPr>
                <w:spacing w:val="-1"/>
                <w:sz w:val="28"/>
              </w:rPr>
              <w:t xml:space="preserve"> </w:t>
            </w:r>
            <w:r>
              <w:rPr>
                <w:sz w:val="28"/>
              </w:rPr>
              <w:t xml:space="preserve">1914 </w:t>
            </w:r>
            <w:r>
              <w:rPr>
                <w:spacing w:val="-5"/>
                <w:sz w:val="28"/>
              </w:rPr>
              <w:t>г.</w:t>
            </w:r>
          </w:p>
        </w:tc>
      </w:tr>
      <w:tr w14:paraId="19F45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5353" w:type="dxa"/>
          </w:tcPr>
          <w:p w14:paraId="12619D29">
            <w:pPr>
              <w:pStyle w:val="9"/>
              <w:rPr>
                <w:sz w:val="28"/>
              </w:rPr>
            </w:pPr>
            <w:r>
              <w:rPr>
                <w:sz w:val="28"/>
              </w:rPr>
              <w:t>4)</w:t>
            </w:r>
            <w:r>
              <w:rPr>
                <w:spacing w:val="23"/>
                <w:sz w:val="28"/>
              </w:rPr>
              <w:t xml:space="preserve">  </w:t>
            </w:r>
            <w:r>
              <w:rPr>
                <w:sz w:val="28"/>
              </w:rPr>
              <w:t>«Чудо</w:t>
            </w:r>
            <w:r>
              <w:rPr>
                <w:spacing w:val="1"/>
                <w:sz w:val="28"/>
              </w:rPr>
              <w:t xml:space="preserve"> </w:t>
            </w:r>
            <w:r>
              <w:rPr>
                <w:sz w:val="28"/>
              </w:rPr>
              <w:t xml:space="preserve">на </w:t>
            </w:r>
            <w:r>
              <w:rPr>
                <w:spacing w:val="-2"/>
                <w:sz w:val="28"/>
              </w:rPr>
              <w:t>Марне»</w:t>
            </w:r>
          </w:p>
        </w:tc>
        <w:tc>
          <w:tcPr>
            <w:tcW w:w="3687" w:type="dxa"/>
          </w:tcPr>
          <w:p w14:paraId="740DA012">
            <w:pPr>
              <w:pStyle w:val="9"/>
              <w:rPr>
                <w:sz w:val="28"/>
              </w:rPr>
            </w:pPr>
            <w:r>
              <w:rPr>
                <w:sz w:val="28"/>
              </w:rPr>
              <w:t>Г)</w:t>
            </w:r>
            <w:r>
              <w:rPr>
                <w:spacing w:val="65"/>
                <w:sz w:val="28"/>
              </w:rPr>
              <w:t xml:space="preserve"> </w:t>
            </w:r>
            <w:r>
              <w:rPr>
                <w:sz w:val="28"/>
              </w:rPr>
              <w:t>октябрь</w:t>
            </w:r>
            <w:r>
              <w:rPr>
                <w:spacing w:val="-3"/>
                <w:sz w:val="28"/>
              </w:rPr>
              <w:t xml:space="preserve"> </w:t>
            </w:r>
            <w:r>
              <w:rPr>
                <w:sz w:val="28"/>
              </w:rPr>
              <w:t>1915</w:t>
            </w:r>
            <w:r>
              <w:rPr>
                <w:spacing w:val="-1"/>
                <w:sz w:val="28"/>
              </w:rPr>
              <w:t xml:space="preserve"> </w:t>
            </w:r>
            <w:r>
              <w:rPr>
                <w:spacing w:val="-5"/>
                <w:sz w:val="28"/>
              </w:rPr>
              <w:t>г.</w:t>
            </w:r>
          </w:p>
        </w:tc>
      </w:tr>
      <w:tr w14:paraId="0C28A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7" w:hRule="atLeast"/>
        </w:trPr>
        <w:tc>
          <w:tcPr>
            <w:tcW w:w="5353" w:type="dxa"/>
          </w:tcPr>
          <w:p w14:paraId="3E833103">
            <w:pPr>
              <w:pStyle w:val="9"/>
              <w:tabs>
                <w:tab w:val="left" w:pos="2211"/>
                <w:tab w:val="left" w:pos="2609"/>
                <w:tab w:val="left" w:pos="3585"/>
                <w:tab w:val="left" w:pos="4969"/>
              </w:tabs>
              <w:spacing w:before="3"/>
              <w:rPr>
                <w:sz w:val="28"/>
              </w:rPr>
            </w:pPr>
            <w:r>
              <w:rPr>
                <w:sz w:val="28"/>
              </w:rPr>
              <w:t>5)</w:t>
            </w:r>
            <w:r>
              <w:rPr>
                <w:spacing w:val="25"/>
                <w:sz w:val="28"/>
              </w:rPr>
              <w:t xml:space="preserve">  </w:t>
            </w:r>
            <w:r>
              <w:rPr>
                <w:spacing w:val="-2"/>
                <w:sz w:val="28"/>
              </w:rPr>
              <w:t>Вступление</w:t>
            </w:r>
            <w:r>
              <w:rPr>
                <w:sz w:val="28"/>
              </w:rPr>
              <w:tab/>
            </w:r>
            <w:r>
              <w:rPr>
                <w:spacing w:val="-10"/>
                <w:sz w:val="28"/>
              </w:rPr>
              <w:t>в</w:t>
            </w:r>
            <w:r>
              <w:rPr>
                <w:sz w:val="28"/>
              </w:rPr>
              <w:tab/>
            </w:r>
            <w:r>
              <w:rPr>
                <w:spacing w:val="-4"/>
                <w:sz w:val="28"/>
              </w:rPr>
              <w:t>войну</w:t>
            </w:r>
            <w:r>
              <w:rPr>
                <w:sz w:val="28"/>
              </w:rPr>
              <w:tab/>
            </w:r>
            <w:r>
              <w:rPr>
                <w:spacing w:val="-2"/>
                <w:sz w:val="28"/>
              </w:rPr>
              <w:t>Болгарии</w:t>
            </w:r>
            <w:r>
              <w:rPr>
                <w:sz w:val="28"/>
              </w:rPr>
              <w:tab/>
            </w:r>
            <w:r>
              <w:rPr>
                <w:spacing w:val="-5"/>
                <w:sz w:val="28"/>
              </w:rPr>
              <w:t>на</w:t>
            </w:r>
          </w:p>
          <w:p w14:paraId="34325A19">
            <w:pPr>
              <w:pStyle w:val="9"/>
              <w:spacing w:before="160"/>
              <w:ind w:left="532"/>
              <w:rPr>
                <w:sz w:val="28"/>
              </w:rPr>
            </w:pPr>
            <w:r>
              <w:rPr>
                <w:sz w:val="28"/>
              </w:rPr>
              <w:t>стороне</w:t>
            </w:r>
            <w:r>
              <w:rPr>
                <w:spacing w:val="-4"/>
                <w:sz w:val="28"/>
              </w:rPr>
              <w:t xml:space="preserve"> </w:t>
            </w:r>
            <w:r>
              <w:rPr>
                <w:spacing w:val="-2"/>
                <w:sz w:val="28"/>
              </w:rPr>
              <w:t>Германии</w:t>
            </w:r>
          </w:p>
        </w:tc>
        <w:tc>
          <w:tcPr>
            <w:tcW w:w="3687" w:type="dxa"/>
          </w:tcPr>
          <w:p w14:paraId="389233B6">
            <w:pPr>
              <w:pStyle w:val="9"/>
              <w:spacing w:before="3"/>
              <w:rPr>
                <w:sz w:val="28"/>
              </w:rPr>
            </w:pPr>
            <w:r>
              <w:rPr>
                <w:sz w:val="28"/>
              </w:rPr>
              <w:t>Д)</w:t>
            </w:r>
            <w:r>
              <w:rPr>
                <w:spacing w:val="-4"/>
                <w:sz w:val="28"/>
              </w:rPr>
              <w:t xml:space="preserve"> </w:t>
            </w:r>
            <w:r>
              <w:rPr>
                <w:sz w:val="28"/>
              </w:rPr>
              <w:t>10</w:t>
            </w:r>
            <w:r>
              <w:rPr>
                <w:spacing w:val="-2"/>
                <w:sz w:val="28"/>
              </w:rPr>
              <w:t xml:space="preserve"> </w:t>
            </w:r>
            <w:r>
              <w:rPr>
                <w:sz w:val="28"/>
              </w:rPr>
              <w:t>января</w:t>
            </w:r>
            <w:r>
              <w:rPr>
                <w:spacing w:val="-3"/>
                <w:sz w:val="28"/>
              </w:rPr>
              <w:t xml:space="preserve"> </w:t>
            </w:r>
            <w:r>
              <w:rPr>
                <w:sz w:val="28"/>
              </w:rPr>
              <w:t>1916</w:t>
            </w:r>
            <w:r>
              <w:rPr>
                <w:spacing w:val="-2"/>
                <w:sz w:val="28"/>
              </w:rPr>
              <w:t xml:space="preserve"> </w:t>
            </w:r>
            <w:r>
              <w:rPr>
                <w:spacing w:val="-5"/>
                <w:sz w:val="28"/>
              </w:rPr>
              <w:t>г.</w:t>
            </w:r>
          </w:p>
        </w:tc>
      </w:tr>
    </w:tbl>
    <w:p w14:paraId="7EF100BA">
      <w:pPr>
        <w:pStyle w:val="6"/>
        <w:spacing w:before="1"/>
        <w:ind w:left="0"/>
        <w:rPr>
          <w:b/>
          <w:i/>
        </w:rPr>
      </w:pPr>
    </w:p>
    <w:p w14:paraId="7687FF2A">
      <w:pPr>
        <w:spacing w:before="0" w:line="240" w:lineRule="auto"/>
        <w:ind w:left="241" w:right="1088" w:firstLine="0"/>
        <w:jc w:val="both"/>
        <w:rPr>
          <w:b/>
          <w:i/>
          <w:sz w:val="28"/>
        </w:rPr>
      </w:pPr>
      <w:r>
        <w:rPr>
          <w:b/>
          <w:sz w:val="28"/>
        </w:rPr>
        <w:t xml:space="preserve">Задание 6. </w:t>
      </w:r>
      <w:r>
        <w:rPr>
          <w:sz w:val="28"/>
        </w:rPr>
        <w:t xml:space="preserve">Перед Вами факты из биографий выдающихся военачальников, связанных с событиями Сталинградской битвы. Определите, о ком идет речь в каждом из фрагментов. </w:t>
      </w:r>
      <w:r>
        <w:rPr>
          <w:i/>
          <w:sz w:val="28"/>
        </w:rPr>
        <w:t xml:space="preserve">За каждый правильный ответ – 3 балла. </w:t>
      </w:r>
      <w:r>
        <w:rPr>
          <w:b/>
          <w:i/>
          <w:sz w:val="28"/>
        </w:rPr>
        <w:t>Максимальный балл за задание – 9.</w:t>
      </w:r>
    </w:p>
    <w:p w14:paraId="54C0AF8C">
      <w:pPr>
        <w:pStyle w:val="6"/>
        <w:spacing w:before="1"/>
        <w:ind w:left="0"/>
        <w:rPr>
          <w:b/>
          <w:i/>
        </w:rPr>
      </w:pPr>
    </w:p>
    <w:p w14:paraId="14391ABE">
      <w:pPr>
        <w:pStyle w:val="8"/>
        <w:numPr>
          <w:ilvl w:val="1"/>
          <w:numId w:val="8"/>
        </w:numPr>
        <w:tabs>
          <w:tab w:val="left" w:pos="1272"/>
        </w:tabs>
        <w:spacing w:before="0" w:after="0" w:line="240" w:lineRule="auto"/>
        <w:ind w:left="241" w:right="1089" w:firstLine="707"/>
        <w:jc w:val="both"/>
        <w:rPr>
          <w:sz w:val="28"/>
        </w:rPr>
      </w:pPr>
      <w:r>
        <w:rPr>
          <w:sz w:val="28"/>
        </w:rPr>
        <w:t>С августа 1942 г. – командующий 64-й армией. 31 января 1943 года руководил допросом генерала-фельдмаршала Фридриха фон Паулюса, взятого 64-й армией в плен под Сталинградом. Герой Советского Союза. Похоронен в большой братской могиле на Мамаевом кургане.</w:t>
      </w:r>
    </w:p>
    <w:p w14:paraId="694D791E">
      <w:pPr>
        <w:pStyle w:val="8"/>
        <w:numPr>
          <w:ilvl w:val="1"/>
          <w:numId w:val="8"/>
        </w:numPr>
        <w:tabs>
          <w:tab w:val="left" w:pos="1334"/>
        </w:tabs>
        <w:spacing w:before="1" w:after="0" w:line="240" w:lineRule="auto"/>
        <w:ind w:left="241" w:right="1092" w:firstLine="707"/>
        <w:jc w:val="both"/>
        <w:rPr>
          <w:sz w:val="28"/>
        </w:rPr>
      </w:pPr>
      <w:r>
        <w:rPr>
          <w:sz w:val="28"/>
        </w:rPr>
        <w:t>Великая Отечественная война застала его в должности начальника Генерального штаба Красной Армии. В период Сталинградской битвы как представитель Ставки ВГК координировал удары армий Сталинградского фронта. Являлся соавтором (вместе с Василевским) ключевого советского военного плана</w:t>
      </w:r>
      <w:r>
        <w:rPr>
          <w:spacing w:val="-3"/>
          <w:sz w:val="28"/>
        </w:rPr>
        <w:t xml:space="preserve"> </w:t>
      </w:r>
      <w:r>
        <w:rPr>
          <w:sz w:val="28"/>
        </w:rPr>
        <w:t>1942</w:t>
      </w:r>
      <w:r>
        <w:rPr>
          <w:spacing w:val="-1"/>
          <w:sz w:val="28"/>
        </w:rPr>
        <w:t xml:space="preserve"> </w:t>
      </w:r>
      <w:r>
        <w:rPr>
          <w:sz w:val="28"/>
        </w:rPr>
        <w:t>года —</w:t>
      </w:r>
      <w:r>
        <w:rPr>
          <w:spacing w:val="-4"/>
          <w:sz w:val="28"/>
        </w:rPr>
        <w:t xml:space="preserve"> </w:t>
      </w:r>
      <w:r>
        <w:rPr>
          <w:sz w:val="28"/>
        </w:rPr>
        <w:t>плана</w:t>
      </w:r>
      <w:r>
        <w:rPr>
          <w:spacing w:val="-2"/>
          <w:sz w:val="28"/>
        </w:rPr>
        <w:t xml:space="preserve"> </w:t>
      </w:r>
      <w:r>
        <w:rPr>
          <w:sz w:val="28"/>
        </w:rPr>
        <w:t>стратегической</w:t>
      </w:r>
      <w:r>
        <w:rPr>
          <w:spacing w:val="-1"/>
          <w:sz w:val="28"/>
        </w:rPr>
        <w:t xml:space="preserve"> </w:t>
      </w:r>
      <w:r>
        <w:rPr>
          <w:sz w:val="28"/>
        </w:rPr>
        <w:t>операции</w:t>
      </w:r>
      <w:r>
        <w:rPr>
          <w:spacing w:val="-3"/>
          <w:sz w:val="28"/>
        </w:rPr>
        <w:t xml:space="preserve"> </w:t>
      </w:r>
      <w:r>
        <w:rPr>
          <w:sz w:val="28"/>
        </w:rPr>
        <w:t>«Уран».</w:t>
      </w:r>
      <w:r>
        <w:rPr>
          <w:spacing w:val="-4"/>
          <w:sz w:val="28"/>
        </w:rPr>
        <w:t xml:space="preserve"> </w:t>
      </w:r>
      <w:r>
        <w:rPr>
          <w:sz w:val="28"/>
        </w:rPr>
        <w:t>В</w:t>
      </w:r>
      <w:r>
        <w:rPr>
          <w:spacing w:val="-2"/>
          <w:sz w:val="28"/>
        </w:rPr>
        <w:t xml:space="preserve"> </w:t>
      </w:r>
      <w:r>
        <w:rPr>
          <w:sz w:val="28"/>
        </w:rPr>
        <w:t>январе 1943 г. ему было присвоено звание Маршала Советского Союза. Он стал первым маршалом СССР с начала войны. Четырежды Герой Советского Союза.</w:t>
      </w:r>
    </w:p>
    <w:p w14:paraId="49161CB0">
      <w:pPr>
        <w:pStyle w:val="8"/>
        <w:numPr>
          <w:ilvl w:val="1"/>
          <w:numId w:val="8"/>
        </w:numPr>
        <w:tabs>
          <w:tab w:val="left" w:pos="1344"/>
        </w:tabs>
        <w:spacing w:before="0" w:after="0" w:line="240" w:lineRule="auto"/>
        <w:ind w:left="241" w:right="1087" w:firstLine="707"/>
        <w:jc w:val="both"/>
        <w:rPr>
          <w:sz w:val="28"/>
        </w:rPr>
      </w:pPr>
      <w:r>
        <w:rPr>
          <w:sz w:val="28"/>
        </w:rPr>
        <w:t>В сентябре 1942 г. едва оправившись после тяжелого ранения был назначен командующим Донским фронтом. При его участии был разработан план операции «Уран» (разгром вражеской группировки Ставка поручила именно Донскому фронту). 31 января 1943 г. войска под его командованием пленили фельдмаршала Фридриха фон Паулюса, а также 24 генерала, 2500 немецких офицеров, 90 тыс. солдат. В январе 1943 г. был награждён только</w:t>
      </w:r>
      <w:r>
        <w:rPr>
          <w:spacing w:val="40"/>
          <w:sz w:val="28"/>
        </w:rPr>
        <w:t xml:space="preserve"> </w:t>
      </w:r>
      <w:r>
        <w:rPr>
          <w:sz w:val="28"/>
        </w:rPr>
        <w:t xml:space="preserve">что учреждённым орденом Суворова. Дважды Герой Советского </w:t>
      </w:r>
      <w:r>
        <w:rPr>
          <w:spacing w:val="-2"/>
          <w:sz w:val="28"/>
        </w:rPr>
        <w:t>Союза.</w:t>
      </w:r>
    </w:p>
    <w:p w14:paraId="5C7A1D96">
      <w:pPr>
        <w:pStyle w:val="8"/>
        <w:spacing w:after="0" w:line="240" w:lineRule="auto"/>
        <w:jc w:val="both"/>
        <w:rPr>
          <w:sz w:val="28"/>
        </w:rPr>
        <w:sectPr>
          <w:pgSz w:w="11910" w:h="16840"/>
          <w:pgMar w:top="1360" w:right="708" w:bottom="280" w:left="1559" w:header="720" w:footer="720" w:gutter="0"/>
          <w:cols w:space="720" w:num="1"/>
        </w:sectPr>
      </w:pPr>
    </w:p>
    <w:p w14:paraId="7F00FDC3">
      <w:pPr>
        <w:spacing w:before="63" w:line="240" w:lineRule="auto"/>
        <w:ind w:left="241" w:right="1086" w:firstLine="0"/>
        <w:jc w:val="both"/>
        <w:rPr>
          <w:b/>
          <w:i/>
          <w:sz w:val="28"/>
        </w:rPr>
      </w:pPr>
      <w:r>
        <w:rPr>
          <w:b/>
          <w:sz w:val="28"/>
        </w:rPr>
        <w:t xml:space="preserve">Задание 7. </w:t>
      </w:r>
      <w:r>
        <w:rPr>
          <w:sz w:val="28"/>
        </w:rPr>
        <w:t xml:space="preserve">Определите пропущенные в тексте названия, слова, имена, даты, обозначенные порядковыми номерами. При необходимости при порядковых номерах даются пояснения о характере требуемой вставки. Необходимые вставки впишите под соответствующими номерами в помещённую ниже таблицу. </w:t>
      </w:r>
      <w:r>
        <w:rPr>
          <w:i/>
          <w:sz w:val="28"/>
        </w:rPr>
        <w:t xml:space="preserve">За каждый правильный ответ – 1 балл. </w:t>
      </w:r>
      <w:r>
        <w:rPr>
          <w:b/>
          <w:i/>
          <w:sz w:val="28"/>
        </w:rPr>
        <w:t>Максимальный балл за задание – 15.</w:t>
      </w:r>
    </w:p>
    <w:p w14:paraId="0215840D">
      <w:pPr>
        <w:pStyle w:val="6"/>
        <w:ind w:left="0"/>
        <w:rPr>
          <w:b/>
          <w:i/>
        </w:rPr>
      </w:pPr>
    </w:p>
    <w:p w14:paraId="2ED6BD37">
      <w:pPr>
        <w:pStyle w:val="6"/>
        <w:ind w:left="241" w:right="1086" w:firstLine="707"/>
        <w:jc w:val="both"/>
      </w:pPr>
      <w:r>
        <w:t>Московское княжество было выделено в удел младшему сыну (1 – имя и отчество) Даниилу в (2-год) году. Несмотря на свои скромные размеры, в правление Даниила Москва принимала активное участие в борьбе между Дмитрием (3 – топонимическое прозвище) и (4 – имя) Городецким. Результатом этой борьбы стал поход « (5) рати» на Северо-Восточную Русь в 1293 году. Войны Даниила с Рязанским княжеством были более успешны, результатом чего стало присоединение к Москвы в 1301 году (6 – город) –</w:t>
      </w:r>
      <w:r>
        <w:rPr>
          <w:spacing w:val="40"/>
        </w:rPr>
        <w:t xml:space="preserve"> </w:t>
      </w:r>
      <w:r>
        <w:t>города-крепости на притоке Волги реке (7 - название). Преемником Даниила стал его старший сын – (8 – имя). В его правление определился основной соперник Москвы в борьбе за великое княжение (9 – название) – тверской князь Михаил Ярославич. Кульминацией их противостояния стала битва при селе Бортеневе в 1317 году, выигранная Тверью. Однако сам тверской князь попал в немилость к хану (10 – имя) и был через год казнен в Орде. Впоследствии он был канонизирован, а о его смерти сохранился летописный рассказ – «(11 – тип произведения) об</w:t>
      </w:r>
      <w:r>
        <w:rPr>
          <w:spacing w:val="-1"/>
        </w:rPr>
        <w:t xml:space="preserve"> </w:t>
      </w:r>
      <w:r>
        <w:t>убиении</w:t>
      </w:r>
      <w:r>
        <w:rPr>
          <w:spacing w:val="-1"/>
        </w:rPr>
        <w:t xml:space="preserve"> </w:t>
      </w:r>
      <w:r>
        <w:t>Михаила Тверского». Торжество московского князя не было долгим – в (12 – год) году в Орде он был убит сыном Михаила – Дмитрием по прозвищу (13 – прозвище). Власть в Москве перешла в руки второго сына Даниила – (14 – имя). Перенос резиденции русского (15 – церковный сан), состоявшийся в 1326 году, значительно укрепил его авторитет. Подавление вспыхнувшего в 1327 году антиордынского восстание в Твери позволило московскому князю нанести старинному противнику сокрушительный удар.</w:t>
      </w:r>
    </w:p>
    <w:p w14:paraId="5E066958">
      <w:pPr>
        <w:pStyle w:val="6"/>
        <w:spacing w:after="0"/>
        <w:jc w:val="both"/>
        <w:sectPr>
          <w:pgSz w:w="11910" w:h="16840"/>
          <w:pgMar w:top="1680" w:right="708" w:bottom="280" w:left="1559" w:header="720" w:footer="720" w:gutter="0"/>
          <w:cols w:space="720" w:num="1"/>
        </w:sectPr>
      </w:pPr>
    </w:p>
    <w:p w14:paraId="588CDB72">
      <w:pPr>
        <w:spacing w:before="62"/>
        <w:ind w:left="241" w:right="1089" w:firstLine="0"/>
        <w:jc w:val="both"/>
        <w:rPr>
          <w:b/>
          <w:i/>
          <w:sz w:val="28"/>
        </w:rPr>
      </w:pPr>
      <w:r>
        <w:rPr>
          <w:b/>
          <w:sz w:val="28"/>
        </w:rPr>
        <w:t>Задание 8.</w:t>
      </w:r>
      <w:r>
        <w:rPr>
          <w:b/>
          <w:spacing w:val="40"/>
          <w:sz w:val="28"/>
        </w:rPr>
        <w:t xml:space="preserve"> </w:t>
      </w:r>
      <w:r>
        <w:rPr>
          <w:sz w:val="28"/>
        </w:rPr>
        <w:t xml:space="preserve">Соотнесите названия исторических мест Нижнего Новгорода и факты с ними связанные. </w:t>
      </w:r>
      <w:r>
        <w:rPr>
          <w:i/>
          <w:sz w:val="28"/>
        </w:rPr>
        <w:t>За каждый правильный</w:t>
      </w:r>
      <w:r>
        <w:rPr>
          <w:i/>
          <w:spacing w:val="40"/>
          <w:sz w:val="28"/>
        </w:rPr>
        <w:t xml:space="preserve"> </w:t>
      </w:r>
      <w:r>
        <w:rPr>
          <w:i/>
          <w:sz w:val="28"/>
        </w:rPr>
        <w:t xml:space="preserve">ответ – 2 балла. </w:t>
      </w:r>
      <w:r>
        <w:rPr>
          <w:b/>
          <w:i/>
          <w:sz w:val="28"/>
        </w:rPr>
        <w:t>Максимальный балл за задание- 10.</w:t>
      </w:r>
    </w:p>
    <w:p w14:paraId="7BEE7CF1">
      <w:pPr>
        <w:pStyle w:val="6"/>
        <w:spacing w:before="1"/>
        <w:ind w:left="0"/>
        <w:rPr>
          <w:b/>
          <w:i/>
        </w:rPr>
      </w:pPr>
    </w:p>
    <w:p w14:paraId="33C6D028">
      <w:pPr>
        <w:pStyle w:val="6"/>
        <w:ind w:left="949"/>
      </w:pPr>
      <w:r>
        <w:t>НАЗВАНИЯ</w:t>
      </w:r>
      <w:r>
        <w:rPr>
          <w:spacing w:val="-12"/>
        </w:rPr>
        <w:t xml:space="preserve"> </w:t>
      </w:r>
      <w:r>
        <w:t>ИСТОРИЧЕСКИХ</w:t>
      </w:r>
      <w:r>
        <w:rPr>
          <w:spacing w:val="-11"/>
        </w:rPr>
        <w:t xml:space="preserve"> </w:t>
      </w:r>
      <w:r>
        <w:rPr>
          <w:spacing w:val="-4"/>
        </w:rPr>
        <w:t>МЕСТ</w:t>
      </w:r>
    </w:p>
    <w:p w14:paraId="2AFAAB5D">
      <w:pPr>
        <w:pStyle w:val="8"/>
        <w:numPr>
          <w:ilvl w:val="0"/>
          <w:numId w:val="9"/>
        </w:numPr>
        <w:tabs>
          <w:tab w:val="left" w:pos="544"/>
        </w:tabs>
        <w:spacing w:before="321" w:after="0" w:line="322" w:lineRule="exact"/>
        <w:ind w:left="544" w:right="0" w:hanging="303"/>
        <w:jc w:val="left"/>
        <w:rPr>
          <w:sz w:val="28"/>
        </w:rPr>
      </w:pPr>
      <w:r>
        <w:rPr>
          <w:sz w:val="28"/>
        </w:rPr>
        <w:t>Вознесенский</w:t>
      </w:r>
      <w:r>
        <w:rPr>
          <w:spacing w:val="-11"/>
          <w:sz w:val="28"/>
        </w:rPr>
        <w:t xml:space="preserve"> </w:t>
      </w:r>
      <w:r>
        <w:rPr>
          <w:sz w:val="28"/>
        </w:rPr>
        <w:t>Печерский</w:t>
      </w:r>
      <w:r>
        <w:rPr>
          <w:spacing w:val="-10"/>
          <w:sz w:val="28"/>
        </w:rPr>
        <w:t xml:space="preserve"> </w:t>
      </w:r>
      <w:r>
        <w:rPr>
          <w:sz w:val="28"/>
        </w:rPr>
        <w:t>мужской</w:t>
      </w:r>
      <w:r>
        <w:rPr>
          <w:spacing w:val="-10"/>
          <w:sz w:val="28"/>
        </w:rPr>
        <w:t xml:space="preserve"> </w:t>
      </w:r>
      <w:r>
        <w:rPr>
          <w:spacing w:val="-2"/>
          <w:sz w:val="28"/>
        </w:rPr>
        <w:t>монастырь</w:t>
      </w:r>
    </w:p>
    <w:p w14:paraId="4A20E19B">
      <w:pPr>
        <w:pStyle w:val="8"/>
        <w:numPr>
          <w:ilvl w:val="0"/>
          <w:numId w:val="9"/>
        </w:numPr>
        <w:tabs>
          <w:tab w:val="left" w:pos="544"/>
        </w:tabs>
        <w:spacing w:before="0" w:after="0" w:line="322" w:lineRule="exact"/>
        <w:ind w:left="544" w:right="0" w:hanging="303"/>
        <w:jc w:val="left"/>
        <w:rPr>
          <w:sz w:val="28"/>
        </w:rPr>
      </w:pPr>
      <w:r>
        <w:rPr>
          <w:sz w:val="28"/>
        </w:rPr>
        <w:t>Домик</w:t>
      </w:r>
      <w:r>
        <w:rPr>
          <w:spacing w:val="-6"/>
          <w:sz w:val="28"/>
        </w:rPr>
        <w:t xml:space="preserve"> </w:t>
      </w:r>
      <w:r>
        <w:rPr>
          <w:spacing w:val="-2"/>
          <w:sz w:val="28"/>
        </w:rPr>
        <w:t>Каширина</w:t>
      </w:r>
    </w:p>
    <w:p w14:paraId="6A051788">
      <w:pPr>
        <w:pStyle w:val="8"/>
        <w:numPr>
          <w:ilvl w:val="0"/>
          <w:numId w:val="9"/>
        </w:numPr>
        <w:tabs>
          <w:tab w:val="left" w:pos="544"/>
        </w:tabs>
        <w:spacing w:before="0" w:after="0" w:line="322" w:lineRule="exact"/>
        <w:ind w:left="544" w:right="0" w:hanging="303"/>
        <w:jc w:val="left"/>
        <w:rPr>
          <w:sz w:val="28"/>
        </w:rPr>
      </w:pPr>
      <w:r>
        <w:rPr>
          <w:sz w:val="28"/>
        </w:rPr>
        <w:t>Здание</w:t>
      </w:r>
      <w:r>
        <w:rPr>
          <w:spacing w:val="-8"/>
          <w:sz w:val="28"/>
        </w:rPr>
        <w:t xml:space="preserve"> </w:t>
      </w:r>
      <w:r>
        <w:rPr>
          <w:sz w:val="28"/>
        </w:rPr>
        <w:t>Музея</w:t>
      </w:r>
      <w:r>
        <w:rPr>
          <w:spacing w:val="-6"/>
          <w:sz w:val="28"/>
        </w:rPr>
        <w:t xml:space="preserve"> </w:t>
      </w:r>
      <w:r>
        <w:rPr>
          <w:sz w:val="28"/>
        </w:rPr>
        <w:t>Речного</w:t>
      </w:r>
      <w:r>
        <w:rPr>
          <w:spacing w:val="-4"/>
          <w:sz w:val="28"/>
        </w:rPr>
        <w:t xml:space="preserve"> </w:t>
      </w:r>
      <w:r>
        <w:rPr>
          <w:spacing w:val="-2"/>
          <w:sz w:val="28"/>
        </w:rPr>
        <w:t>Флота</w:t>
      </w:r>
    </w:p>
    <w:p w14:paraId="602F9A1C">
      <w:pPr>
        <w:pStyle w:val="8"/>
        <w:numPr>
          <w:ilvl w:val="0"/>
          <w:numId w:val="9"/>
        </w:numPr>
        <w:tabs>
          <w:tab w:val="left" w:pos="544"/>
        </w:tabs>
        <w:spacing w:before="0" w:after="0" w:line="240" w:lineRule="auto"/>
        <w:ind w:left="544" w:right="0" w:hanging="303"/>
        <w:jc w:val="left"/>
        <w:rPr>
          <w:sz w:val="28"/>
        </w:rPr>
      </w:pPr>
      <w:r>
        <w:rPr>
          <w:spacing w:val="-2"/>
          <w:sz w:val="28"/>
        </w:rPr>
        <w:t>Павлово-на-</w:t>
      </w:r>
      <w:r>
        <w:rPr>
          <w:spacing w:val="-5"/>
          <w:sz w:val="28"/>
        </w:rPr>
        <w:t>Оке</w:t>
      </w:r>
    </w:p>
    <w:p w14:paraId="1548648F">
      <w:pPr>
        <w:pStyle w:val="8"/>
        <w:numPr>
          <w:ilvl w:val="0"/>
          <w:numId w:val="9"/>
        </w:numPr>
        <w:tabs>
          <w:tab w:val="left" w:pos="544"/>
        </w:tabs>
        <w:spacing w:before="2" w:after="0" w:line="240" w:lineRule="auto"/>
        <w:ind w:left="544" w:right="0" w:hanging="303"/>
        <w:jc w:val="left"/>
        <w:rPr>
          <w:sz w:val="28"/>
        </w:rPr>
      </w:pPr>
      <w:r>
        <w:rPr>
          <w:sz w:val="28"/>
        </w:rPr>
        <w:t>Музей-квартира</w:t>
      </w:r>
      <w:r>
        <w:rPr>
          <w:spacing w:val="-11"/>
          <w:sz w:val="28"/>
        </w:rPr>
        <w:t xml:space="preserve"> </w:t>
      </w:r>
      <w:r>
        <w:rPr>
          <w:sz w:val="28"/>
        </w:rPr>
        <w:t>Андрея</w:t>
      </w:r>
      <w:r>
        <w:rPr>
          <w:spacing w:val="-8"/>
          <w:sz w:val="28"/>
        </w:rPr>
        <w:t xml:space="preserve"> </w:t>
      </w:r>
      <w:r>
        <w:rPr>
          <w:spacing w:val="-2"/>
          <w:sz w:val="28"/>
        </w:rPr>
        <w:t>Сахарова</w:t>
      </w:r>
    </w:p>
    <w:p w14:paraId="2CE3E08B">
      <w:pPr>
        <w:pStyle w:val="6"/>
        <w:ind w:left="0"/>
      </w:pPr>
    </w:p>
    <w:p w14:paraId="6480599E">
      <w:pPr>
        <w:pStyle w:val="6"/>
        <w:spacing w:line="322" w:lineRule="exact"/>
        <w:ind w:left="949"/>
      </w:pPr>
      <w:r>
        <w:rPr>
          <w:spacing w:val="-2"/>
        </w:rPr>
        <w:t>ФАКТЫ</w:t>
      </w:r>
    </w:p>
    <w:p w14:paraId="1F52474B">
      <w:pPr>
        <w:pStyle w:val="6"/>
        <w:ind w:left="241" w:right="4163"/>
      </w:pPr>
      <w:r>
        <w:t>А)</w:t>
      </w:r>
      <w:r>
        <w:rPr>
          <w:spacing w:val="-12"/>
        </w:rPr>
        <w:t xml:space="preserve"> </w:t>
      </w:r>
      <w:r>
        <w:t>Составление</w:t>
      </w:r>
      <w:r>
        <w:rPr>
          <w:spacing w:val="-12"/>
        </w:rPr>
        <w:t xml:space="preserve"> </w:t>
      </w:r>
      <w:r>
        <w:t>Лаврентьевской</w:t>
      </w:r>
      <w:r>
        <w:rPr>
          <w:spacing w:val="-12"/>
        </w:rPr>
        <w:t xml:space="preserve"> </w:t>
      </w:r>
      <w:r>
        <w:t>летописи Б) Азовские походы 1695 г.</w:t>
      </w:r>
    </w:p>
    <w:p w14:paraId="2391804E">
      <w:pPr>
        <w:pStyle w:val="6"/>
        <w:spacing w:line="321" w:lineRule="exact"/>
        <w:ind w:left="241"/>
      </w:pPr>
      <w:r>
        <w:t>В)</w:t>
      </w:r>
      <w:r>
        <w:rPr>
          <w:spacing w:val="-7"/>
        </w:rPr>
        <w:t xml:space="preserve"> </w:t>
      </w:r>
      <w:r>
        <w:t>Создание</w:t>
      </w:r>
      <w:r>
        <w:rPr>
          <w:spacing w:val="-6"/>
        </w:rPr>
        <w:t xml:space="preserve"> </w:t>
      </w:r>
      <w:r>
        <w:t>водородной</w:t>
      </w:r>
      <w:r>
        <w:rPr>
          <w:spacing w:val="-8"/>
        </w:rPr>
        <w:t xml:space="preserve"> </w:t>
      </w:r>
      <w:r>
        <w:rPr>
          <w:spacing w:val="-4"/>
        </w:rPr>
        <w:t>бомбы</w:t>
      </w:r>
    </w:p>
    <w:p w14:paraId="6682DBA1">
      <w:pPr>
        <w:pStyle w:val="6"/>
        <w:spacing w:line="242" w:lineRule="auto"/>
        <w:ind w:left="241" w:right="1218"/>
      </w:pPr>
      <w:r>
        <w:t>Г)</w:t>
      </w:r>
      <w:r>
        <w:rPr>
          <w:spacing w:val="-6"/>
        </w:rPr>
        <w:t xml:space="preserve"> </w:t>
      </w:r>
      <w:r>
        <w:t>Всероссийская</w:t>
      </w:r>
      <w:r>
        <w:rPr>
          <w:spacing w:val="-9"/>
        </w:rPr>
        <w:t xml:space="preserve"> </w:t>
      </w:r>
      <w:r>
        <w:t>художественно-промышленная</w:t>
      </w:r>
      <w:r>
        <w:rPr>
          <w:spacing w:val="-6"/>
        </w:rPr>
        <w:t xml:space="preserve"> </w:t>
      </w:r>
      <w:r>
        <w:t>выставка</w:t>
      </w:r>
      <w:r>
        <w:rPr>
          <w:spacing w:val="-9"/>
        </w:rPr>
        <w:t xml:space="preserve"> </w:t>
      </w:r>
      <w:r>
        <w:t>1896</w:t>
      </w:r>
      <w:r>
        <w:rPr>
          <w:spacing w:val="-5"/>
        </w:rPr>
        <w:t xml:space="preserve"> </w:t>
      </w:r>
      <w:r>
        <w:t>г. Д) Празднование 300-летия династии Романовых</w:t>
      </w:r>
    </w:p>
    <w:p w14:paraId="0BB921F7">
      <w:pPr>
        <w:pStyle w:val="6"/>
        <w:tabs>
          <w:tab w:val="left" w:pos="831"/>
          <w:tab w:val="left" w:pos="4245"/>
          <w:tab w:val="left" w:pos="6195"/>
          <w:tab w:val="left" w:pos="6648"/>
        </w:tabs>
        <w:ind w:left="241" w:right="1092"/>
      </w:pPr>
      <w:r>
        <w:rPr>
          <w:spacing w:val="-6"/>
        </w:rPr>
        <w:t>Е)</w:t>
      </w:r>
      <w:r>
        <w:tab/>
      </w:r>
      <w:r>
        <w:rPr>
          <w:spacing w:val="-2"/>
        </w:rPr>
        <w:t>Металлообрабатывающее</w:t>
      </w:r>
      <w:r>
        <w:tab/>
      </w:r>
      <w:r>
        <w:rPr>
          <w:spacing w:val="-2"/>
        </w:rPr>
        <w:t>производство</w:t>
      </w:r>
      <w:r>
        <w:tab/>
      </w:r>
      <w:r>
        <w:rPr>
          <w:spacing w:val="-10"/>
        </w:rPr>
        <w:t>в</w:t>
      </w:r>
      <w:r>
        <w:tab/>
      </w:r>
      <w:r>
        <w:rPr>
          <w:spacing w:val="-2"/>
        </w:rPr>
        <w:t>Нижегородской губернии</w:t>
      </w:r>
    </w:p>
    <w:p w14:paraId="40963F3D">
      <w:pPr>
        <w:pStyle w:val="6"/>
        <w:ind w:left="241" w:right="1898"/>
      </w:pPr>
      <w:r>
        <w:t>Ж)</w:t>
      </w:r>
      <w:r>
        <w:rPr>
          <w:spacing w:val="-6"/>
        </w:rPr>
        <w:t xml:space="preserve"> </w:t>
      </w:r>
      <w:r>
        <w:t>Пожар</w:t>
      </w:r>
      <w:r>
        <w:rPr>
          <w:spacing w:val="-8"/>
        </w:rPr>
        <w:t xml:space="preserve"> </w:t>
      </w:r>
      <w:r>
        <w:t>1816</w:t>
      </w:r>
      <w:r>
        <w:rPr>
          <w:spacing w:val="-5"/>
        </w:rPr>
        <w:t xml:space="preserve"> </w:t>
      </w:r>
      <w:r>
        <w:t>г.</w:t>
      </w:r>
      <w:r>
        <w:rPr>
          <w:spacing w:val="-7"/>
        </w:rPr>
        <w:t xml:space="preserve"> </w:t>
      </w:r>
      <w:r>
        <w:t>в</w:t>
      </w:r>
      <w:r>
        <w:rPr>
          <w:spacing w:val="-7"/>
        </w:rPr>
        <w:t xml:space="preserve"> </w:t>
      </w:r>
      <w:r>
        <w:t>Макарьевском-Желтоводском</w:t>
      </w:r>
      <w:r>
        <w:rPr>
          <w:spacing w:val="-6"/>
        </w:rPr>
        <w:t xml:space="preserve"> </w:t>
      </w:r>
      <w:r>
        <w:t>монастыре З) Повесть М. Горького «Детство»</w:t>
      </w:r>
    </w:p>
    <w:p w14:paraId="03F7614A">
      <w:pPr>
        <w:pStyle w:val="6"/>
        <w:spacing w:line="242" w:lineRule="auto"/>
        <w:ind w:left="241" w:right="1083"/>
        <w:jc w:val="both"/>
      </w:pPr>
      <w:r>
        <w:t>И) Призыв К. Минина к созыву Нижегородского ополчения 1611- 1612 гг.</w:t>
      </w:r>
    </w:p>
    <w:p w14:paraId="54A70C88">
      <w:pPr>
        <w:spacing w:before="0" w:line="240" w:lineRule="auto"/>
        <w:ind w:left="241" w:right="1095" w:firstLine="0"/>
        <w:jc w:val="both"/>
        <w:rPr>
          <w:b/>
          <w:i/>
          <w:sz w:val="28"/>
        </w:rPr>
      </w:pPr>
      <w:r>
        <w:rPr>
          <w:sz w:val="28"/>
        </w:rPr>
        <w:t>К) Перенесение Саратовского «Музея-Волгаря» в</w:t>
      </w:r>
      <w:r>
        <w:rPr>
          <w:spacing w:val="-1"/>
          <w:sz w:val="28"/>
        </w:rPr>
        <w:t xml:space="preserve"> </w:t>
      </w:r>
      <w:r>
        <w:rPr>
          <w:sz w:val="28"/>
        </w:rPr>
        <w:t xml:space="preserve">Нижний Новгород </w:t>
      </w:r>
      <w:r>
        <w:rPr>
          <w:b/>
          <w:sz w:val="28"/>
        </w:rPr>
        <w:t xml:space="preserve">Задание 9. </w:t>
      </w:r>
      <w:r>
        <w:rPr>
          <w:sz w:val="28"/>
        </w:rPr>
        <w:t xml:space="preserve">Перед вами карта, посвященная значимому событию в истории России. </w:t>
      </w:r>
      <w:r>
        <w:rPr>
          <w:b/>
          <w:i/>
          <w:sz w:val="28"/>
        </w:rPr>
        <w:t>Максимальный балл за задание – 10.</w:t>
      </w:r>
    </w:p>
    <w:p w14:paraId="6CFDC087">
      <w:pPr>
        <w:pStyle w:val="6"/>
        <w:ind w:left="241"/>
        <w:rPr>
          <w:sz w:val="20"/>
        </w:rPr>
      </w:pPr>
      <w:r>
        <w:rPr>
          <w:sz w:val="20"/>
        </w:rPr>
        <w:drawing>
          <wp:inline distT="0" distB="0" distL="0" distR="0">
            <wp:extent cx="5727065" cy="3290570"/>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stretch>
                      <a:fillRect/>
                    </a:stretch>
                  </pic:blipFill>
                  <pic:spPr>
                    <a:xfrm>
                      <a:off x="0" y="0"/>
                      <a:ext cx="5727149" cy="3290887"/>
                    </a:xfrm>
                    <a:prstGeom prst="rect">
                      <a:avLst/>
                    </a:prstGeom>
                  </pic:spPr>
                </pic:pic>
              </a:graphicData>
            </a:graphic>
          </wp:inline>
        </w:drawing>
      </w:r>
    </w:p>
    <w:p w14:paraId="71D2A38B">
      <w:pPr>
        <w:pStyle w:val="6"/>
        <w:spacing w:after="0"/>
        <w:rPr>
          <w:sz w:val="20"/>
        </w:rPr>
        <w:sectPr>
          <w:pgSz w:w="11910" w:h="16840"/>
          <w:pgMar w:top="1360" w:right="708" w:bottom="280" w:left="1559" w:header="720" w:footer="720" w:gutter="0"/>
          <w:cols w:space="720" w:num="1"/>
        </w:sectPr>
      </w:pPr>
    </w:p>
    <w:p w14:paraId="0A1893AF">
      <w:pPr>
        <w:pStyle w:val="8"/>
        <w:numPr>
          <w:ilvl w:val="1"/>
          <w:numId w:val="9"/>
        </w:numPr>
        <w:tabs>
          <w:tab w:val="left" w:pos="948"/>
          <w:tab w:val="left" w:pos="961"/>
        </w:tabs>
        <w:spacing w:before="62" w:after="0" w:line="240" w:lineRule="auto"/>
        <w:ind w:left="961" w:right="1085" w:hanging="360"/>
        <w:jc w:val="left"/>
        <w:rPr>
          <w:b/>
          <w:i/>
          <w:sz w:val="28"/>
        </w:rPr>
      </w:pPr>
      <w:r>
        <w:rPr>
          <w:sz w:val="28"/>
        </w:rPr>
        <w:t>Назовите</w:t>
      </w:r>
      <w:r>
        <w:rPr>
          <w:spacing w:val="40"/>
          <w:sz w:val="28"/>
        </w:rPr>
        <w:t xml:space="preserve"> </w:t>
      </w:r>
      <w:r>
        <w:rPr>
          <w:sz w:val="28"/>
        </w:rPr>
        <w:t>событие</w:t>
      </w:r>
      <w:r>
        <w:rPr>
          <w:spacing w:val="40"/>
          <w:sz w:val="28"/>
        </w:rPr>
        <w:t xml:space="preserve"> </w:t>
      </w:r>
      <w:r>
        <w:rPr>
          <w:b/>
          <w:i/>
          <w:sz w:val="28"/>
        </w:rPr>
        <w:t>(2</w:t>
      </w:r>
      <w:r>
        <w:rPr>
          <w:b/>
          <w:i/>
          <w:spacing w:val="40"/>
          <w:sz w:val="28"/>
        </w:rPr>
        <w:t xml:space="preserve"> </w:t>
      </w:r>
      <w:r>
        <w:rPr>
          <w:b/>
          <w:i/>
          <w:sz w:val="28"/>
        </w:rPr>
        <w:t>балла)</w:t>
      </w:r>
      <w:r>
        <w:rPr>
          <w:b/>
          <w:i/>
          <w:spacing w:val="39"/>
          <w:sz w:val="28"/>
        </w:rPr>
        <w:t xml:space="preserve"> </w:t>
      </w:r>
      <w:r>
        <w:rPr>
          <w:sz w:val="28"/>
        </w:rPr>
        <w:t>и</w:t>
      </w:r>
      <w:r>
        <w:rPr>
          <w:spacing w:val="40"/>
          <w:sz w:val="28"/>
        </w:rPr>
        <w:t xml:space="preserve"> </w:t>
      </w:r>
      <w:r>
        <w:rPr>
          <w:sz w:val="28"/>
        </w:rPr>
        <w:t>хронологические</w:t>
      </w:r>
      <w:r>
        <w:rPr>
          <w:spacing w:val="40"/>
          <w:sz w:val="28"/>
        </w:rPr>
        <w:t xml:space="preserve"> </w:t>
      </w:r>
      <w:r>
        <w:rPr>
          <w:sz w:val="28"/>
        </w:rPr>
        <w:t>рамки,</w:t>
      </w:r>
      <w:r>
        <w:rPr>
          <w:spacing w:val="39"/>
          <w:sz w:val="28"/>
        </w:rPr>
        <w:t xml:space="preserve"> </w:t>
      </w:r>
      <w:r>
        <w:rPr>
          <w:sz w:val="28"/>
        </w:rPr>
        <w:t xml:space="preserve">когда оно произошло </w:t>
      </w:r>
      <w:r>
        <w:rPr>
          <w:b/>
          <w:i/>
          <w:sz w:val="28"/>
        </w:rPr>
        <w:t>(2 балла)</w:t>
      </w:r>
    </w:p>
    <w:p w14:paraId="49A0B754">
      <w:pPr>
        <w:pStyle w:val="8"/>
        <w:numPr>
          <w:ilvl w:val="1"/>
          <w:numId w:val="9"/>
        </w:numPr>
        <w:tabs>
          <w:tab w:val="left" w:pos="948"/>
          <w:tab w:val="left" w:pos="961"/>
        </w:tabs>
        <w:spacing w:before="0" w:after="0" w:line="240" w:lineRule="auto"/>
        <w:ind w:left="961" w:right="1096" w:hanging="360"/>
        <w:jc w:val="left"/>
        <w:rPr>
          <w:sz w:val="28"/>
        </w:rPr>
      </w:pPr>
      <w:r>
        <w:rPr>
          <w:sz w:val="28"/>
        </w:rPr>
        <w:t xml:space="preserve">Напишите номер портрета, на котором изображен полководец – участник данного события </w:t>
      </w:r>
      <w:r>
        <w:rPr>
          <w:b/>
          <w:sz w:val="28"/>
        </w:rPr>
        <w:t>(6 баллов).</w:t>
      </w:r>
    </w:p>
    <w:p w14:paraId="5D072B65">
      <w:pPr>
        <w:pStyle w:val="6"/>
        <w:ind w:left="0"/>
        <w:rPr>
          <w:b/>
        </w:rPr>
      </w:pPr>
    </w:p>
    <w:p w14:paraId="3686D94D">
      <w:pPr>
        <w:pStyle w:val="2"/>
        <w:ind w:left="601" w:right="1218"/>
        <w:jc w:val="left"/>
      </w:pPr>
      <w:r>
        <w:t>Ответ на второй вопрос засчитывается только в том случае,</w:t>
      </w:r>
      <w:r>
        <w:rPr>
          <w:spacing w:val="40"/>
        </w:rPr>
        <w:t xml:space="preserve"> </w:t>
      </w:r>
      <w:r>
        <w:t>если верно указано событие</w:t>
      </w:r>
    </w:p>
    <w:p w14:paraId="1422A1EA">
      <w:pPr>
        <w:pStyle w:val="6"/>
        <w:tabs>
          <w:tab w:val="left" w:pos="667"/>
          <w:tab w:val="left" w:pos="4559"/>
        </w:tabs>
        <w:spacing w:before="320"/>
        <w:ind w:left="241"/>
      </w:pPr>
      <w:r>
        <w:rPr>
          <w:spacing w:val="-5"/>
        </w:rPr>
        <w:t>1.</w:t>
      </w:r>
      <w:r>
        <w:tab/>
      </w:r>
      <w:r>
        <w:drawing>
          <wp:inline distT="0" distB="0" distL="0" distR="0">
            <wp:extent cx="2205355" cy="2543810"/>
            <wp:effectExtent l="0" t="0" r="0" b="0"/>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205355" cy="2543810"/>
                    </a:xfrm>
                    <a:prstGeom prst="rect">
                      <a:avLst/>
                    </a:prstGeom>
                  </pic:spPr>
                </pic:pic>
              </a:graphicData>
            </a:graphic>
          </wp:inline>
        </w:drawing>
      </w:r>
      <w:r>
        <w:tab/>
      </w:r>
      <w:r>
        <w:t xml:space="preserve">2. </w:t>
      </w:r>
      <w:r>
        <w:drawing>
          <wp:inline distT="0" distB="0" distL="0" distR="0">
            <wp:extent cx="2314575" cy="2543810"/>
            <wp:effectExtent l="0" t="0" r="0" b="0"/>
            <wp:docPr id="3"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2314575" cy="2543810"/>
                    </a:xfrm>
                    <a:prstGeom prst="rect">
                      <a:avLst/>
                    </a:prstGeom>
                  </pic:spPr>
                </pic:pic>
              </a:graphicData>
            </a:graphic>
          </wp:inline>
        </w:drawing>
      </w:r>
    </w:p>
    <w:p w14:paraId="388554F1">
      <w:pPr>
        <w:pStyle w:val="6"/>
        <w:ind w:left="0"/>
      </w:pPr>
    </w:p>
    <w:p w14:paraId="1CD20E6C">
      <w:pPr>
        <w:pStyle w:val="6"/>
        <w:ind w:left="0"/>
      </w:pPr>
    </w:p>
    <w:p w14:paraId="0A53DC72">
      <w:pPr>
        <w:pStyle w:val="6"/>
        <w:ind w:left="0"/>
      </w:pPr>
    </w:p>
    <w:p w14:paraId="798400B9">
      <w:pPr>
        <w:pStyle w:val="6"/>
        <w:ind w:left="0"/>
      </w:pPr>
    </w:p>
    <w:p w14:paraId="669EF723">
      <w:pPr>
        <w:pStyle w:val="6"/>
        <w:tabs>
          <w:tab w:val="left" w:pos="4494"/>
        </w:tabs>
        <w:ind w:left="241"/>
      </w:pPr>
      <w:r>
        <w:t>3.</w:t>
      </w:r>
      <w:r>
        <w:rPr>
          <w:spacing w:val="40"/>
        </w:rPr>
        <w:t xml:space="preserve"> </w:t>
      </w:r>
      <w:r>
        <w:rPr>
          <w:spacing w:val="-2"/>
        </w:rPr>
        <w:drawing>
          <wp:inline distT="0" distB="0" distL="0" distR="0">
            <wp:extent cx="2301240" cy="2923540"/>
            <wp:effectExtent l="0" t="0" r="0" b="0"/>
            <wp:docPr id="4"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cstate="print"/>
                    <a:stretch>
                      <a:fillRect/>
                    </a:stretch>
                  </pic:blipFill>
                  <pic:spPr>
                    <a:xfrm>
                      <a:off x="0" y="0"/>
                      <a:ext cx="2301240" cy="2924174"/>
                    </a:xfrm>
                    <a:prstGeom prst="rect">
                      <a:avLst/>
                    </a:prstGeom>
                  </pic:spPr>
                </pic:pic>
              </a:graphicData>
            </a:graphic>
          </wp:inline>
        </w:drawing>
      </w:r>
      <w:r>
        <w:tab/>
      </w:r>
      <w:r>
        <w:t xml:space="preserve">4. </w:t>
      </w:r>
      <w:r>
        <w:rPr>
          <w:spacing w:val="-2"/>
        </w:rPr>
        <w:drawing>
          <wp:inline distT="0" distB="0" distL="0" distR="0">
            <wp:extent cx="2296160" cy="2846705"/>
            <wp:effectExtent l="0" t="0" r="0" b="0"/>
            <wp:docPr id="5" name="Image 5"/>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0" cstate="print"/>
                    <a:stretch>
                      <a:fillRect/>
                    </a:stretch>
                  </pic:blipFill>
                  <pic:spPr>
                    <a:xfrm>
                      <a:off x="0" y="0"/>
                      <a:ext cx="2296160" cy="2846705"/>
                    </a:xfrm>
                    <a:prstGeom prst="rect">
                      <a:avLst/>
                    </a:prstGeom>
                  </pic:spPr>
                </pic:pic>
              </a:graphicData>
            </a:graphic>
          </wp:inline>
        </w:drawing>
      </w:r>
    </w:p>
    <w:sectPr>
      <w:pgSz w:w="11910" w:h="16840"/>
      <w:pgMar w:top="1360" w:right="708" w:bottom="280" w:left="1559"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decimal"/>
      <w:lvlText w:val="%1)"/>
      <w:lvlJc w:val="left"/>
      <w:pPr>
        <w:ind w:left="546" w:hanging="30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721" w:hanging="305"/>
      </w:pPr>
      <w:rPr>
        <w:rFonts w:hint="default"/>
        <w:lang w:val="ru-RU" w:eastAsia="en-US" w:bidi="ar-SA"/>
      </w:rPr>
    </w:lvl>
    <w:lvl w:ilvl="2" w:tentative="0">
      <w:start w:val="0"/>
      <w:numFmt w:val="bullet"/>
      <w:lvlText w:val="•"/>
      <w:lvlJc w:val="left"/>
      <w:pPr>
        <w:ind w:left="903" w:hanging="305"/>
      </w:pPr>
      <w:rPr>
        <w:rFonts w:hint="default"/>
        <w:lang w:val="ru-RU" w:eastAsia="en-US" w:bidi="ar-SA"/>
      </w:rPr>
    </w:lvl>
    <w:lvl w:ilvl="3" w:tentative="0">
      <w:start w:val="0"/>
      <w:numFmt w:val="bullet"/>
      <w:lvlText w:val="•"/>
      <w:lvlJc w:val="left"/>
      <w:pPr>
        <w:ind w:left="1085" w:hanging="305"/>
      </w:pPr>
      <w:rPr>
        <w:rFonts w:hint="default"/>
        <w:lang w:val="ru-RU" w:eastAsia="en-US" w:bidi="ar-SA"/>
      </w:rPr>
    </w:lvl>
    <w:lvl w:ilvl="4" w:tentative="0">
      <w:start w:val="0"/>
      <w:numFmt w:val="bullet"/>
      <w:lvlText w:val="•"/>
      <w:lvlJc w:val="left"/>
      <w:pPr>
        <w:ind w:left="1267" w:hanging="305"/>
      </w:pPr>
      <w:rPr>
        <w:rFonts w:hint="default"/>
        <w:lang w:val="ru-RU" w:eastAsia="en-US" w:bidi="ar-SA"/>
      </w:rPr>
    </w:lvl>
    <w:lvl w:ilvl="5" w:tentative="0">
      <w:start w:val="0"/>
      <w:numFmt w:val="bullet"/>
      <w:lvlText w:val="•"/>
      <w:lvlJc w:val="left"/>
      <w:pPr>
        <w:ind w:left="1449" w:hanging="305"/>
      </w:pPr>
      <w:rPr>
        <w:rFonts w:hint="default"/>
        <w:lang w:val="ru-RU" w:eastAsia="en-US" w:bidi="ar-SA"/>
      </w:rPr>
    </w:lvl>
    <w:lvl w:ilvl="6" w:tentative="0">
      <w:start w:val="0"/>
      <w:numFmt w:val="bullet"/>
      <w:lvlText w:val="•"/>
      <w:lvlJc w:val="left"/>
      <w:pPr>
        <w:ind w:left="1630" w:hanging="305"/>
      </w:pPr>
      <w:rPr>
        <w:rFonts w:hint="default"/>
        <w:lang w:val="ru-RU" w:eastAsia="en-US" w:bidi="ar-SA"/>
      </w:rPr>
    </w:lvl>
    <w:lvl w:ilvl="7" w:tentative="0">
      <w:start w:val="0"/>
      <w:numFmt w:val="bullet"/>
      <w:lvlText w:val="•"/>
      <w:lvlJc w:val="left"/>
      <w:pPr>
        <w:ind w:left="1812" w:hanging="305"/>
      </w:pPr>
      <w:rPr>
        <w:rFonts w:hint="default"/>
        <w:lang w:val="ru-RU" w:eastAsia="en-US" w:bidi="ar-SA"/>
      </w:rPr>
    </w:lvl>
    <w:lvl w:ilvl="8" w:tentative="0">
      <w:start w:val="0"/>
      <w:numFmt w:val="bullet"/>
      <w:lvlText w:val="•"/>
      <w:lvlJc w:val="left"/>
      <w:pPr>
        <w:ind w:left="1994" w:hanging="305"/>
      </w:pPr>
      <w:rPr>
        <w:rFonts w:hint="default"/>
        <w:lang w:val="ru-RU" w:eastAsia="en-US" w:bidi="ar-SA"/>
      </w:rPr>
    </w:lvl>
  </w:abstractNum>
  <w:abstractNum w:abstractNumId="1">
    <w:nsid w:val="BF205925"/>
    <w:multiLevelType w:val="multilevel"/>
    <w:tmpl w:val="BF205925"/>
    <w:lvl w:ilvl="0" w:tentative="0">
      <w:start w:val="1"/>
      <w:numFmt w:val="decimal"/>
      <w:lvlText w:val="%1."/>
      <w:lvlJc w:val="left"/>
      <w:pPr>
        <w:ind w:left="601" w:hanging="36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03" w:hanging="360"/>
      </w:pPr>
      <w:rPr>
        <w:rFonts w:hint="default"/>
        <w:lang w:val="ru-RU" w:eastAsia="en-US" w:bidi="ar-SA"/>
      </w:rPr>
    </w:lvl>
    <w:lvl w:ilvl="2" w:tentative="0">
      <w:start w:val="0"/>
      <w:numFmt w:val="bullet"/>
      <w:lvlText w:val="•"/>
      <w:lvlJc w:val="left"/>
      <w:pPr>
        <w:ind w:left="2407" w:hanging="360"/>
      </w:pPr>
      <w:rPr>
        <w:rFonts w:hint="default"/>
        <w:lang w:val="ru-RU" w:eastAsia="en-US" w:bidi="ar-SA"/>
      </w:rPr>
    </w:lvl>
    <w:lvl w:ilvl="3" w:tentative="0">
      <w:start w:val="0"/>
      <w:numFmt w:val="bullet"/>
      <w:lvlText w:val="•"/>
      <w:lvlJc w:val="left"/>
      <w:pPr>
        <w:ind w:left="3311" w:hanging="360"/>
      </w:pPr>
      <w:rPr>
        <w:rFonts w:hint="default"/>
        <w:lang w:val="ru-RU" w:eastAsia="en-US" w:bidi="ar-SA"/>
      </w:rPr>
    </w:lvl>
    <w:lvl w:ilvl="4" w:tentative="0">
      <w:start w:val="0"/>
      <w:numFmt w:val="bullet"/>
      <w:lvlText w:val="•"/>
      <w:lvlJc w:val="left"/>
      <w:pPr>
        <w:ind w:left="4215" w:hanging="360"/>
      </w:pPr>
      <w:rPr>
        <w:rFonts w:hint="default"/>
        <w:lang w:val="ru-RU" w:eastAsia="en-US" w:bidi="ar-SA"/>
      </w:rPr>
    </w:lvl>
    <w:lvl w:ilvl="5" w:tentative="0">
      <w:start w:val="0"/>
      <w:numFmt w:val="bullet"/>
      <w:lvlText w:val="•"/>
      <w:lvlJc w:val="left"/>
      <w:pPr>
        <w:ind w:left="5119" w:hanging="360"/>
      </w:pPr>
      <w:rPr>
        <w:rFonts w:hint="default"/>
        <w:lang w:val="ru-RU" w:eastAsia="en-US" w:bidi="ar-SA"/>
      </w:rPr>
    </w:lvl>
    <w:lvl w:ilvl="6" w:tentative="0">
      <w:start w:val="0"/>
      <w:numFmt w:val="bullet"/>
      <w:lvlText w:val="•"/>
      <w:lvlJc w:val="left"/>
      <w:pPr>
        <w:ind w:left="6023" w:hanging="360"/>
      </w:pPr>
      <w:rPr>
        <w:rFonts w:hint="default"/>
        <w:lang w:val="ru-RU" w:eastAsia="en-US" w:bidi="ar-SA"/>
      </w:rPr>
    </w:lvl>
    <w:lvl w:ilvl="7" w:tentative="0">
      <w:start w:val="0"/>
      <w:numFmt w:val="bullet"/>
      <w:lvlText w:val="•"/>
      <w:lvlJc w:val="left"/>
      <w:pPr>
        <w:ind w:left="6927" w:hanging="360"/>
      </w:pPr>
      <w:rPr>
        <w:rFonts w:hint="default"/>
        <w:lang w:val="ru-RU" w:eastAsia="en-US" w:bidi="ar-SA"/>
      </w:rPr>
    </w:lvl>
    <w:lvl w:ilvl="8" w:tentative="0">
      <w:start w:val="0"/>
      <w:numFmt w:val="bullet"/>
      <w:lvlText w:val="•"/>
      <w:lvlJc w:val="left"/>
      <w:pPr>
        <w:ind w:left="7831" w:hanging="360"/>
      </w:pPr>
      <w:rPr>
        <w:rFonts w:hint="default"/>
        <w:lang w:val="ru-RU" w:eastAsia="en-US" w:bidi="ar-SA"/>
      </w:rPr>
    </w:lvl>
  </w:abstractNum>
  <w:abstractNum w:abstractNumId="2">
    <w:nsid w:val="CF092B84"/>
    <w:multiLevelType w:val="multilevel"/>
    <w:tmpl w:val="CF092B84"/>
    <w:lvl w:ilvl="0" w:tentative="0">
      <w:start w:val="1"/>
      <w:numFmt w:val="decimal"/>
      <w:lvlText w:val="%1)"/>
      <w:lvlJc w:val="left"/>
      <w:pPr>
        <w:ind w:left="546" w:hanging="30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626" w:hanging="305"/>
      </w:pPr>
      <w:rPr>
        <w:rFonts w:hint="default"/>
        <w:lang w:val="ru-RU" w:eastAsia="en-US" w:bidi="ar-SA"/>
      </w:rPr>
    </w:lvl>
    <w:lvl w:ilvl="2" w:tentative="0">
      <w:start w:val="0"/>
      <w:numFmt w:val="bullet"/>
      <w:lvlText w:val="•"/>
      <w:lvlJc w:val="left"/>
      <w:pPr>
        <w:ind w:left="712" w:hanging="305"/>
      </w:pPr>
      <w:rPr>
        <w:rFonts w:hint="default"/>
        <w:lang w:val="ru-RU" w:eastAsia="en-US" w:bidi="ar-SA"/>
      </w:rPr>
    </w:lvl>
    <w:lvl w:ilvl="3" w:tentative="0">
      <w:start w:val="0"/>
      <w:numFmt w:val="bullet"/>
      <w:lvlText w:val="•"/>
      <w:lvlJc w:val="left"/>
      <w:pPr>
        <w:ind w:left="798" w:hanging="305"/>
      </w:pPr>
      <w:rPr>
        <w:rFonts w:hint="default"/>
        <w:lang w:val="ru-RU" w:eastAsia="en-US" w:bidi="ar-SA"/>
      </w:rPr>
    </w:lvl>
    <w:lvl w:ilvl="4" w:tentative="0">
      <w:start w:val="0"/>
      <w:numFmt w:val="bullet"/>
      <w:lvlText w:val="•"/>
      <w:lvlJc w:val="left"/>
      <w:pPr>
        <w:ind w:left="885" w:hanging="305"/>
      </w:pPr>
      <w:rPr>
        <w:rFonts w:hint="default"/>
        <w:lang w:val="ru-RU" w:eastAsia="en-US" w:bidi="ar-SA"/>
      </w:rPr>
    </w:lvl>
    <w:lvl w:ilvl="5" w:tentative="0">
      <w:start w:val="0"/>
      <w:numFmt w:val="bullet"/>
      <w:lvlText w:val="•"/>
      <w:lvlJc w:val="left"/>
      <w:pPr>
        <w:ind w:left="971" w:hanging="305"/>
      </w:pPr>
      <w:rPr>
        <w:rFonts w:hint="default"/>
        <w:lang w:val="ru-RU" w:eastAsia="en-US" w:bidi="ar-SA"/>
      </w:rPr>
    </w:lvl>
    <w:lvl w:ilvl="6" w:tentative="0">
      <w:start w:val="0"/>
      <w:numFmt w:val="bullet"/>
      <w:lvlText w:val="•"/>
      <w:lvlJc w:val="left"/>
      <w:pPr>
        <w:ind w:left="1057" w:hanging="305"/>
      </w:pPr>
      <w:rPr>
        <w:rFonts w:hint="default"/>
        <w:lang w:val="ru-RU" w:eastAsia="en-US" w:bidi="ar-SA"/>
      </w:rPr>
    </w:lvl>
    <w:lvl w:ilvl="7" w:tentative="0">
      <w:start w:val="0"/>
      <w:numFmt w:val="bullet"/>
      <w:lvlText w:val="•"/>
      <w:lvlJc w:val="left"/>
      <w:pPr>
        <w:ind w:left="1143" w:hanging="305"/>
      </w:pPr>
      <w:rPr>
        <w:rFonts w:hint="default"/>
        <w:lang w:val="ru-RU" w:eastAsia="en-US" w:bidi="ar-SA"/>
      </w:rPr>
    </w:lvl>
    <w:lvl w:ilvl="8" w:tentative="0">
      <w:start w:val="0"/>
      <w:numFmt w:val="bullet"/>
      <w:lvlText w:val="•"/>
      <w:lvlJc w:val="left"/>
      <w:pPr>
        <w:ind w:left="1229" w:hanging="305"/>
      </w:pPr>
      <w:rPr>
        <w:rFonts w:hint="default"/>
        <w:lang w:val="ru-RU" w:eastAsia="en-US" w:bidi="ar-SA"/>
      </w:rPr>
    </w:lvl>
  </w:abstractNum>
  <w:abstractNum w:abstractNumId="3">
    <w:nsid w:val="0053208E"/>
    <w:multiLevelType w:val="multilevel"/>
    <w:tmpl w:val="0053208E"/>
    <w:lvl w:ilvl="0" w:tentative="0">
      <w:start w:val="1"/>
      <w:numFmt w:val="decimal"/>
      <w:lvlText w:val="%1."/>
      <w:lvlJc w:val="left"/>
      <w:pPr>
        <w:ind w:left="143" w:hanging="28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1"/>
      <w:numFmt w:val="decimal"/>
      <w:lvlText w:val="%2)"/>
      <w:lvlJc w:val="left"/>
      <w:pPr>
        <w:ind w:left="546" w:hanging="30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tentative="0">
      <w:start w:val="0"/>
      <w:numFmt w:val="bullet"/>
      <w:lvlText w:val="•"/>
      <w:lvlJc w:val="left"/>
      <w:pPr>
        <w:ind w:left="679" w:hanging="305"/>
      </w:pPr>
      <w:rPr>
        <w:rFonts w:hint="default"/>
        <w:lang w:val="ru-RU" w:eastAsia="en-US" w:bidi="ar-SA"/>
      </w:rPr>
    </w:lvl>
    <w:lvl w:ilvl="3" w:tentative="0">
      <w:start w:val="0"/>
      <w:numFmt w:val="bullet"/>
      <w:lvlText w:val="•"/>
      <w:lvlJc w:val="left"/>
      <w:pPr>
        <w:ind w:left="819" w:hanging="305"/>
      </w:pPr>
      <w:rPr>
        <w:rFonts w:hint="default"/>
        <w:lang w:val="ru-RU" w:eastAsia="en-US" w:bidi="ar-SA"/>
      </w:rPr>
    </w:lvl>
    <w:lvl w:ilvl="4" w:tentative="0">
      <w:start w:val="0"/>
      <w:numFmt w:val="bullet"/>
      <w:lvlText w:val="•"/>
      <w:lvlJc w:val="left"/>
      <w:pPr>
        <w:ind w:left="958" w:hanging="305"/>
      </w:pPr>
      <w:rPr>
        <w:rFonts w:hint="default"/>
        <w:lang w:val="ru-RU" w:eastAsia="en-US" w:bidi="ar-SA"/>
      </w:rPr>
    </w:lvl>
    <w:lvl w:ilvl="5" w:tentative="0">
      <w:start w:val="0"/>
      <w:numFmt w:val="bullet"/>
      <w:lvlText w:val="•"/>
      <w:lvlJc w:val="left"/>
      <w:pPr>
        <w:ind w:left="1098" w:hanging="305"/>
      </w:pPr>
      <w:rPr>
        <w:rFonts w:hint="default"/>
        <w:lang w:val="ru-RU" w:eastAsia="en-US" w:bidi="ar-SA"/>
      </w:rPr>
    </w:lvl>
    <w:lvl w:ilvl="6" w:tentative="0">
      <w:start w:val="0"/>
      <w:numFmt w:val="bullet"/>
      <w:lvlText w:val="•"/>
      <w:lvlJc w:val="left"/>
      <w:pPr>
        <w:ind w:left="1237" w:hanging="305"/>
      </w:pPr>
      <w:rPr>
        <w:rFonts w:hint="default"/>
        <w:lang w:val="ru-RU" w:eastAsia="en-US" w:bidi="ar-SA"/>
      </w:rPr>
    </w:lvl>
    <w:lvl w:ilvl="7" w:tentative="0">
      <w:start w:val="0"/>
      <w:numFmt w:val="bullet"/>
      <w:lvlText w:val="•"/>
      <w:lvlJc w:val="left"/>
      <w:pPr>
        <w:ind w:left="1377" w:hanging="305"/>
      </w:pPr>
      <w:rPr>
        <w:rFonts w:hint="default"/>
        <w:lang w:val="ru-RU" w:eastAsia="en-US" w:bidi="ar-SA"/>
      </w:rPr>
    </w:lvl>
    <w:lvl w:ilvl="8" w:tentative="0">
      <w:start w:val="0"/>
      <w:numFmt w:val="bullet"/>
      <w:lvlText w:val="•"/>
      <w:lvlJc w:val="left"/>
      <w:pPr>
        <w:ind w:left="1516" w:hanging="305"/>
      </w:pPr>
      <w:rPr>
        <w:rFonts w:hint="default"/>
        <w:lang w:val="ru-RU" w:eastAsia="en-US" w:bidi="ar-SA"/>
      </w:rPr>
    </w:lvl>
  </w:abstractNum>
  <w:abstractNum w:abstractNumId="4">
    <w:nsid w:val="0248C179"/>
    <w:multiLevelType w:val="multilevel"/>
    <w:tmpl w:val="0248C179"/>
    <w:lvl w:ilvl="0" w:tentative="0">
      <w:start w:val="1"/>
      <w:numFmt w:val="decimal"/>
      <w:lvlText w:val="%1)"/>
      <w:lvlJc w:val="left"/>
      <w:pPr>
        <w:ind w:left="546" w:hanging="30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1"/>
      <w:numFmt w:val="decimal"/>
      <w:lvlText w:val="%2."/>
      <w:lvlJc w:val="left"/>
      <w:pPr>
        <w:ind w:left="961" w:hanging="348"/>
        <w:jc w:val="left"/>
      </w:pPr>
      <w:rPr>
        <w:rFonts w:hint="default"/>
        <w:spacing w:val="0"/>
        <w:w w:val="100"/>
        <w:lang w:val="ru-RU" w:eastAsia="en-US" w:bidi="ar-SA"/>
      </w:rPr>
    </w:lvl>
    <w:lvl w:ilvl="2" w:tentative="0">
      <w:start w:val="0"/>
      <w:numFmt w:val="bullet"/>
      <w:lvlText w:val="•"/>
      <w:lvlJc w:val="left"/>
      <w:pPr>
        <w:ind w:left="1924" w:hanging="348"/>
      </w:pPr>
      <w:rPr>
        <w:rFonts w:hint="default"/>
        <w:lang w:val="ru-RU" w:eastAsia="en-US" w:bidi="ar-SA"/>
      </w:rPr>
    </w:lvl>
    <w:lvl w:ilvl="3" w:tentative="0">
      <w:start w:val="0"/>
      <w:numFmt w:val="bullet"/>
      <w:lvlText w:val="•"/>
      <w:lvlJc w:val="left"/>
      <w:pPr>
        <w:ind w:left="2888" w:hanging="348"/>
      </w:pPr>
      <w:rPr>
        <w:rFonts w:hint="default"/>
        <w:lang w:val="ru-RU" w:eastAsia="en-US" w:bidi="ar-SA"/>
      </w:rPr>
    </w:lvl>
    <w:lvl w:ilvl="4" w:tentative="0">
      <w:start w:val="0"/>
      <w:numFmt w:val="bullet"/>
      <w:lvlText w:val="•"/>
      <w:lvlJc w:val="left"/>
      <w:pPr>
        <w:ind w:left="3853" w:hanging="348"/>
      </w:pPr>
      <w:rPr>
        <w:rFonts w:hint="default"/>
        <w:lang w:val="ru-RU" w:eastAsia="en-US" w:bidi="ar-SA"/>
      </w:rPr>
    </w:lvl>
    <w:lvl w:ilvl="5" w:tentative="0">
      <w:start w:val="0"/>
      <w:numFmt w:val="bullet"/>
      <w:lvlText w:val="•"/>
      <w:lvlJc w:val="left"/>
      <w:pPr>
        <w:ind w:left="4817" w:hanging="348"/>
      </w:pPr>
      <w:rPr>
        <w:rFonts w:hint="default"/>
        <w:lang w:val="ru-RU" w:eastAsia="en-US" w:bidi="ar-SA"/>
      </w:rPr>
    </w:lvl>
    <w:lvl w:ilvl="6" w:tentative="0">
      <w:start w:val="0"/>
      <w:numFmt w:val="bullet"/>
      <w:lvlText w:val="•"/>
      <w:lvlJc w:val="left"/>
      <w:pPr>
        <w:ind w:left="5781" w:hanging="348"/>
      </w:pPr>
      <w:rPr>
        <w:rFonts w:hint="default"/>
        <w:lang w:val="ru-RU" w:eastAsia="en-US" w:bidi="ar-SA"/>
      </w:rPr>
    </w:lvl>
    <w:lvl w:ilvl="7" w:tentative="0">
      <w:start w:val="0"/>
      <w:numFmt w:val="bullet"/>
      <w:lvlText w:val="•"/>
      <w:lvlJc w:val="left"/>
      <w:pPr>
        <w:ind w:left="6746" w:hanging="348"/>
      </w:pPr>
      <w:rPr>
        <w:rFonts w:hint="default"/>
        <w:lang w:val="ru-RU" w:eastAsia="en-US" w:bidi="ar-SA"/>
      </w:rPr>
    </w:lvl>
    <w:lvl w:ilvl="8" w:tentative="0">
      <w:start w:val="0"/>
      <w:numFmt w:val="bullet"/>
      <w:lvlText w:val="•"/>
      <w:lvlJc w:val="left"/>
      <w:pPr>
        <w:ind w:left="7710" w:hanging="348"/>
      </w:pPr>
      <w:rPr>
        <w:rFonts w:hint="default"/>
        <w:lang w:val="ru-RU" w:eastAsia="en-US" w:bidi="ar-SA"/>
      </w:rPr>
    </w:lvl>
  </w:abstractNum>
  <w:abstractNum w:abstractNumId="5">
    <w:nsid w:val="03D62ECE"/>
    <w:multiLevelType w:val="multilevel"/>
    <w:tmpl w:val="03D62ECE"/>
    <w:lvl w:ilvl="0" w:tentative="0">
      <w:start w:val="1"/>
      <w:numFmt w:val="decimal"/>
      <w:lvlText w:val="%1)"/>
      <w:lvlJc w:val="left"/>
      <w:pPr>
        <w:ind w:left="546" w:hanging="30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891" w:hanging="305"/>
      </w:pPr>
      <w:rPr>
        <w:rFonts w:hint="default"/>
        <w:lang w:val="ru-RU" w:eastAsia="en-US" w:bidi="ar-SA"/>
      </w:rPr>
    </w:lvl>
    <w:lvl w:ilvl="2" w:tentative="0">
      <w:start w:val="0"/>
      <w:numFmt w:val="bullet"/>
      <w:lvlText w:val="•"/>
      <w:lvlJc w:val="left"/>
      <w:pPr>
        <w:ind w:left="1242" w:hanging="305"/>
      </w:pPr>
      <w:rPr>
        <w:rFonts w:hint="default"/>
        <w:lang w:val="ru-RU" w:eastAsia="en-US" w:bidi="ar-SA"/>
      </w:rPr>
    </w:lvl>
    <w:lvl w:ilvl="3" w:tentative="0">
      <w:start w:val="0"/>
      <w:numFmt w:val="bullet"/>
      <w:lvlText w:val="•"/>
      <w:lvlJc w:val="left"/>
      <w:pPr>
        <w:ind w:left="1594" w:hanging="305"/>
      </w:pPr>
      <w:rPr>
        <w:rFonts w:hint="default"/>
        <w:lang w:val="ru-RU" w:eastAsia="en-US" w:bidi="ar-SA"/>
      </w:rPr>
    </w:lvl>
    <w:lvl w:ilvl="4" w:tentative="0">
      <w:start w:val="0"/>
      <w:numFmt w:val="bullet"/>
      <w:lvlText w:val="•"/>
      <w:lvlJc w:val="left"/>
      <w:pPr>
        <w:ind w:left="1945" w:hanging="305"/>
      </w:pPr>
      <w:rPr>
        <w:rFonts w:hint="default"/>
        <w:lang w:val="ru-RU" w:eastAsia="en-US" w:bidi="ar-SA"/>
      </w:rPr>
    </w:lvl>
    <w:lvl w:ilvl="5" w:tentative="0">
      <w:start w:val="0"/>
      <w:numFmt w:val="bullet"/>
      <w:lvlText w:val="•"/>
      <w:lvlJc w:val="left"/>
      <w:pPr>
        <w:ind w:left="2296" w:hanging="305"/>
      </w:pPr>
      <w:rPr>
        <w:rFonts w:hint="default"/>
        <w:lang w:val="ru-RU" w:eastAsia="en-US" w:bidi="ar-SA"/>
      </w:rPr>
    </w:lvl>
    <w:lvl w:ilvl="6" w:tentative="0">
      <w:start w:val="0"/>
      <w:numFmt w:val="bullet"/>
      <w:lvlText w:val="•"/>
      <w:lvlJc w:val="left"/>
      <w:pPr>
        <w:ind w:left="2648" w:hanging="305"/>
      </w:pPr>
      <w:rPr>
        <w:rFonts w:hint="default"/>
        <w:lang w:val="ru-RU" w:eastAsia="en-US" w:bidi="ar-SA"/>
      </w:rPr>
    </w:lvl>
    <w:lvl w:ilvl="7" w:tentative="0">
      <w:start w:val="0"/>
      <w:numFmt w:val="bullet"/>
      <w:lvlText w:val="•"/>
      <w:lvlJc w:val="left"/>
      <w:pPr>
        <w:ind w:left="2999" w:hanging="305"/>
      </w:pPr>
      <w:rPr>
        <w:rFonts w:hint="default"/>
        <w:lang w:val="ru-RU" w:eastAsia="en-US" w:bidi="ar-SA"/>
      </w:rPr>
    </w:lvl>
    <w:lvl w:ilvl="8" w:tentative="0">
      <w:start w:val="0"/>
      <w:numFmt w:val="bullet"/>
      <w:lvlText w:val="•"/>
      <w:lvlJc w:val="left"/>
      <w:pPr>
        <w:ind w:left="3351" w:hanging="305"/>
      </w:pPr>
      <w:rPr>
        <w:rFonts w:hint="default"/>
        <w:lang w:val="ru-RU" w:eastAsia="en-US" w:bidi="ar-SA"/>
      </w:rPr>
    </w:lvl>
  </w:abstractNum>
  <w:abstractNum w:abstractNumId="6">
    <w:nsid w:val="25B654F3"/>
    <w:multiLevelType w:val="multilevel"/>
    <w:tmpl w:val="25B654F3"/>
    <w:lvl w:ilvl="0" w:tentative="0">
      <w:start w:val="1"/>
      <w:numFmt w:val="decimal"/>
      <w:lvlText w:val="%1)"/>
      <w:lvlJc w:val="left"/>
      <w:pPr>
        <w:ind w:left="666" w:hanging="42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1"/>
      <w:numFmt w:val="decimal"/>
      <w:lvlText w:val="%2)"/>
      <w:lvlJc w:val="left"/>
      <w:pPr>
        <w:ind w:left="949" w:hanging="308"/>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tentative="0">
      <w:start w:val="0"/>
      <w:numFmt w:val="bullet"/>
      <w:lvlText w:val="•"/>
      <w:lvlJc w:val="left"/>
      <w:pPr>
        <w:ind w:left="1906" w:hanging="308"/>
      </w:pPr>
      <w:rPr>
        <w:rFonts w:hint="default"/>
        <w:lang w:val="ru-RU" w:eastAsia="en-US" w:bidi="ar-SA"/>
      </w:rPr>
    </w:lvl>
    <w:lvl w:ilvl="3" w:tentative="0">
      <w:start w:val="0"/>
      <w:numFmt w:val="bullet"/>
      <w:lvlText w:val="•"/>
      <w:lvlJc w:val="left"/>
      <w:pPr>
        <w:ind w:left="2873" w:hanging="308"/>
      </w:pPr>
      <w:rPr>
        <w:rFonts w:hint="default"/>
        <w:lang w:val="ru-RU" w:eastAsia="en-US" w:bidi="ar-SA"/>
      </w:rPr>
    </w:lvl>
    <w:lvl w:ilvl="4" w:tentative="0">
      <w:start w:val="0"/>
      <w:numFmt w:val="bullet"/>
      <w:lvlText w:val="•"/>
      <w:lvlJc w:val="left"/>
      <w:pPr>
        <w:ind w:left="3839" w:hanging="308"/>
      </w:pPr>
      <w:rPr>
        <w:rFonts w:hint="default"/>
        <w:lang w:val="ru-RU" w:eastAsia="en-US" w:bidi="ar-SA"/>
      </w:rPr>
    </w:lvl>
    <w:lvl w:ilvl="5" w:tentative="0">
      <w:start w:val="0"/>
      <w:numFmt w:val="bullet"/>
      <w:lvlText w:val="•"/>
      <w:lvlJc w:val="left"/>
      <w:pPr>
        <w:ind w:left="4806" w:hanging="308"/>
      </w:pPr>
      <w:rPr>
        <w:rFonts w:hint="default"/>
        <w:lang w:val="ru-RU" w:eastAsia="en-US" w:bidi="ar-SA"/>
      </w:rPr>
    </w:lvl>
    <w:lvl w:ilvl="6" w:tentative="0">
      <w:start w:val="0"/>
      <w:numFmt w:val="bullet"/>
      <w:lvlText w:val="•"/>
      <w:lvlJc w:val="left"/>
      <w:pPr>
        <w:ind w:left="5773" w:hanging="308"/>
      </w:pPr>
      <w:rPr>
        <w:rFonts w:hint="default"/>
        <w:lang w:val="ru-RU" w:eastAsia="en-US" w:bidi="ar-SA"/>
      </w:rPr>
    </w:lvl>
    <w:lvl w:ilvl="7" w:tentative="0">
      <w:start w:val="0"/>
      <w:numFmt w:val="bullet"/>
      <w:lvlText w:val="•"/>
      <w:lvlJc w:val="left"/>
      <w:pPr>
        <w:ind w:left="6739" w:hanging="308"/>
      </w:pPr>
      <w:rPr>
        <w:rFonts w:hint="default"/>
        <w:lang w:val="ru-RU" w:eastAsia="en-US" w:bidi="ar-SA"/>
      </w:rPr>
    </w:lvl>
    <w:lvl w:ilvl="8" w:tentative="0">
      <w:start w:val="0"/>
      <w:numFmt w:val="bullet"/>
      <w:lvlText w:val="•"/>
      <w:lvlJc w:val="left"/>
      <w:pPr>
        <w:ind w:left="7706" w:hanging="308"/>
      </w:pPr>
      <w:rPr>
        <w:rFonts w:hint="default"/>
        <w:lang w:val="ru-RU" w:eastAsia="en-US" w:bidi="ar-SA"/>
      </w:rPr>
    </w:lvl>
  </w:abstractNum>
  <w:abstractNum w:abstractNumId="7">
    <w:nsid w:val="59ADCABA"/>
    <w:multiLevelType w:val="multilevel"/>
    <w:tmpl w:val="59ADCABA"/>
    <w:lvl w:ilvl="0" w:tentative="0">
      <w:start w:val="1"/>
      <w:numFmt w:val="decimal"/>
      <w:lvlText w:val="%1)"/>
      <w:lvlJc w:val="left"/>
      <w:pPr>
        <w:ind w:left="546" w:hanging="30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665" w:hanging="305"/>
      </w:pPr>
      <w:rPr>
        <w:rFonts w:hint="default"/>
        <w:lang w:val="ru-RU" w:eastAsia="en-US" w:bidi="ar-SA"/>
      </w:rPr>
    </w:lvl>
    <w:lvl w:ilvl="2" w:tentative="0">
      <w:start w:val="0"/>
      <w:numFmt w:val="bullet"/>
      <w:lvlText w:val="•"/>
      <w:lvlJc w:val="left"/>
      <w:pPr>
        <w:ind w:left="791" w:hanging="305"/>
      </w:pPr>
      <w:rPr>
        <w:rFonts w:hint="default"/>
        <w:lang w:val="ru-RU" w:eastAsia="en-US" w:bidi="ar-SA"/>
      </w:rPr>
    </w:lvl>
    <w:lvl w:ilvl="3" w:tentative="0">
      <w:start w:val="0"/>
      <w:numFmt w:val="bullet"/>
      <w:lvlText w:val="•"/>
      <w:lvlJc w:val="left"/>
      <w:pPr>
        <w:ind w:left="916" w:hanging="305"/>
      </w:pPr>
      <w:rPr>
        <w:rFonts w:hint="default"/>
        <w:lang w:val="ru-RU" w:eastAsia="en-US" w:bidi="ar-SA"/>
      </w:rPr>
    </w:lvl>
    <w:lvl w:ilvl="4" w:tentative="0">
      <w:start w:val="0"/>
      <w:numFmt w:val="bullet"/>
      <w:lvlText w:val="•"/>
      <w:lvlJc w:val="left"/>
      <w:pPr>
        <w:ind w:left="1042" w:hanging="305"/>
      </w:pPr>
      <w:rPr>
        <w:rFonts w:hint="default"/>
        <w:lang w:val="ru-RU" w:eastAsia="en-US" w:bidi="ar-SA"/>
      </w:rPr>
    </w:lvl>
    <w:lvl w:ilvl="5" w:tentative="0">
      <w:start w:val="0"/>
      <w:numFmt w:val="bullet"/>
      <w:lvlText w:val="•"/>
      <w:lvlJc w:val="left"/>
      <w:pPr>
        <w:ind w:left="1168" w:hanging="305"/>
      </w:pPr>
      <w:rPr>
        <w:rFonts w:hint="default"/>
        <w:lang w:val="ru-RU" w:eastAsia="en-US" w:bidi="ar-SA"/>
      </w:rPr>
    </w:lvl>
    <w:lvl w:ilvl="6" w:tentative="0">
      <w:start w:val="0"/>
      <w:numFmt w:val="bullet"/>
      <w:lvlText w:val="•"/>
      <w:lvlJc w:val="left"/>
      <w:pPr>
        <w:ind w:left="1293" w:hanging="305"/>
      </w:pPr>
      <w:rPr>
        <w:rFonts w:hint="default"/>
        <w:lang w:val="ru-RU" w:eastAsia="en-US" w:bidi="ar-SA"/>
      </w:rPr>
    </w:lvl>
    <w:lvl w:ilvl="7" w:tentative="0">
      <w:start w:val="0"/>
      <w:numFmt w:val="bullet"/>
      <w:lvlText w:val="•"/>
      <w:lvlJc w:val="left"/>
      <w:pPr>
        <w:ind w:left="1419" w:hanging="305"/>
      </w:pPr>
      <w:rPr>
        <w:rFonts w:hint="default"/>
        <w:lang w:val="ru-RU" w:eastAsia="en-US" w:bidi="ar-SA"/>
      </w:rPr>
    </w:lvl>
    <w:lvl w:ilvl="8" w:tentative="0">
      <w:start w:val="0"/>
      <w:numFmt w:val="bullet"/>
      <w:lvlText w:val="•"/>
      <w:lvlJc w:val="left"/>
      <w:pPr>
        <w:ind w:left="1544" w:hanging="305"/>
      </w:pPr>
      <w:rPr>
        <w:rFonts w:hint="default"/>
        <w:lang w:val="ru-RU" w:eastAsia="en-US" w:bidi="ar-SA"/>
      </w:rPr>
    </w:lvl>
  </w:abstractNum>
  <w:abstractNum w:abstractNumId="8">
    <w:nsid w:val="72183CF9"/>
    <w:multiLevelType w:val="multilevel"/>
    <w:tmpl w:val="72183CF9"/>
    <w:lvl w:ilvl="0" w:tentative="0">
      <w:start w:val="1"/>
      <w:numFmt w:val="decimal"/>
      <w:lvlText w:val="%1."/>
      <w:lvlJc w:val="left"/>
      <w:pPr>
        <w:ind w:left="961" w:hanging="348"/>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1"/>
      <w:numFmt w:val="decimal"/>
      <w:lvlText w:val="%2."/>
      <w:lvlJc w:val="left"/>
      <w:pPr>
        <w:ind w:left="241" w:hanging="326"/>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tentative="0">
      <w:start w:val="0"/>
      <w:numFmt w:val="bullet"/>
      <w:lvlText w:val="•"/>
      <w:lvlJc w:val="left"/>
      <w:pPr>
        <w:ind w:left="1924" w:hanging="326"/>
      </w:pPr>
      <w:rPr>
        <w:rFonts w:hint="default"/>
        <w:lang w:val="ru-RU" w:eastAsia="en-US" w:bidi="ar-SA"/>
      </w:rPr>
    </w:lvl>
    <w:lvl w:ilvl="3" w:tentative="0">
      <w:start w:val="0"/>
      <w:numFmt w:val="bullet"/>
      <w:lvlText w:val="•"/>
      <w:lvlJc w:val="left"/>
      <w:pPr>
        <w:ind w:left="2888" w:hanging="326"/>
      </w:pPr>
      <w:rPr>
        <w:rFonts w:hint="default"/>
        <w:lang w:val="ru-RU" w:eastAsia="en-US" w:bidi="ar-SA"/>
      </w:rPr>
    </w:lvl>
    <w:lvl w:ilvl="4" w:tentative="0">
      <w:start w:val="0"/>
      <w:numFmt w:val="bullet"/>
      <w:lvlText w:val="•"/>
      <w:lvlJc w:val="left"/>
      <w:pPr>
        <w:ind w:left="3853" w:hanging="326"/>
      </w:pPr>
      <w:rPr>
        <w:rFonts w:hint="default"/>
        <w:lang w:val="ru-RU" w:eastAsia="en-US" w:bidi="ar-SA"/>
      </w:rPr>
    </w:lvl>
    <w:lvl w:ilvl="5" w:tentative="0">
      <w:start w:val="0"/>
      <w:numFmt w:val="bullet"/>
      <w:lvlText w:val="•"/>
      <w:lvlJc w:val="left"/>
      <w:pPr>
        <w:ind w:left="4817" w:hanging="326"/>
      </w:pPr>
      <w:rPr>
        <w:rFonts w:hint="default"/>
        <w:lang w:val="ru-RU" w:eastAsia="en-US" w:bidi="ar-SA"/>
      </w:rPr>
    </w:lvl>
    <w:lvl w:ilvl="6" w:tentative="0">
      <w:start w:val="0"/>
      <w:numFmt w:val="bullet"/>
      <w:lvlText w:val="•"/>
      <w:lvlJc w:val="left"/>
      <w:pPr>
        <w:ind w:left="5781" w:hanging="326"/>
      </w:pPr>
      <w:rPr>
        <w:rFonts w:hint="default"/>
        <w:lang w:val="ru-RU" w:eastAsia="en-US" w:bidi="ar-SA"/>
      </w:rPr>
    </w:lvl>
    <w:lvl w:ilvl="7" w:tentative="0">
      <w:start w:val="0"/>
      <w:numFmt w:val="bullet"/>
      <w:lvlText w:val="•"/>
      <w:lvlJc w:val="left"/>
      <w:pPr>
        <w:ind w:left="6746" w:hanging="326"/>
      </w:pPr>
      <w:rPr>
        <w:rFonts w:hint="default"/>
        <w:lang w:val="ru-RU" w:eastAsia="en-US" w:bidi="ar-SA"/>
      </w:rPr>
    </w:lvl>
    <w:lvl w:ilvl="8" w:tentative="0">
      <w:start w:val="0"/>
      <w:numFmt w:val="bullet"/>
      <w:lvlText w:val="•"/>
      <w:lvlJc w:val="left"/>
      <w:pPr>
        <w:ind w:left="7710" w:hanging="326"/>
      </w:pPr>
      <w:rPr>
        <w:rFonts w:hint="default"/>
        <w:lang w:val="ru-RU" w:eastAsia="en-US" w:bidi="ar-SA"/>
      </w:rPr>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Setting w:name="compatibilityMode" w:uri="http://schemas.microsoft.com/office/word" w:val="14"/>
  </w:compat>
  <w:rsids>
    <w:rsidRoot w:val="00000000"/>
    <w:rsid w:val="42DE2075"/>
    <w:rsid w:val="5331200C"/>
    <w:rsid w:val="7A797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List Paragraph"/>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ru-RU" w:eastAsia="en-US" w:bidi="ar-SA"/>
    </w:rPr>
  </w:style>
  <w:style w:type="paragraph" w:styleId="2">
    <w:name w:val="heading 1"/>
    <w:basedOn w:val="1"/>
    <w:qFormat/>
    <w:uiPriority w:val="1"/>
    <w:pPr>
      <w:ind w:left="710"/>
      <w:jc w:val="center"/>
      <w:outlineLvl w:val="1"/>
    </w:pPr>
    <w:rPr>
      <w:rFonts w:ascii="Times New Roman" w:hAnsi="Times New Roman" w:eastAsia="Times New Roman" w:cs="Times New Roman"/>
      <w:b/>
      <w:bCs/>
      <w:sz w:val="28"/>
      <w:szCs w:val="28"/>
      <w:lang w:val="ru-RU" w:eastAsia="en-US" w:bidi="ar-SA"/>
    </w:rPr>
  </w:style>
  <w:style w:type="paragraph" w:styleId="3">
    <w:name w:val="heading 2"/>
    <w:basedOn w:val="1"/>
    <w:qFormat/>
    <w:uiPriority w:val="1"/>
    <w:pPr>
      <w:outlineLvl w:val="2"/>
    </w:pPr>
    <w:rPr>
      <w:rFonts w:ascii="Times New Roman" w:hAnsi="Times New Roman" w:eastAsia="Times New Roman" w:cs="Times New Roman"/>
      <w:b/>
      <w:bCs/>
      <w:i/>
      <w:iCs/>
      <w:sz w:val="28"/>
      <w:szCs w:val="28"/>
      <w:lang w:val="ru-RU" w:eastAsia="en-US" w:bidi="ar-SA"/>
    </w:rPr>
  </w:style>
  <w:style w:type="character" w:default="1" w:styleId="4">
    <w:name w:val="Default Paragraph Font"/>
    <w:semiHidden/>
    <w:unhideWhenUsed/>
    <w:qFormat/>
    <w:uiPriority w:val="1"/>
  </w:style>
  <w:style w:type="table" w:default="1" w:styleId="5">
    <w:name w:val="Normal Table"/>
    <w:semiHidden/>
    <w:uiPriority w:val="0"/>
    <w:tblPr>
      <w:tblCellMar>
        <w:top w:w="0" w:type="dxa"/>
        <w:left w:w="108" w:type="dxa"/>
        <w:bottom w:w="0" w:type="dxa"/>
        <w:right w:w="108" w:type="dxa"/>
      </w:tblCellMar>
    </w:tblPr>
  </w:style>
  <w:style w:type="paragraph" w:styleId="6">
    <w:name w:val="Body Text"/>
    <w:basedOn w:val="1"/>
    <w:qFormat/>
    <w:uiPriority w:val="1"/>
    <w:pPr>
      <w:ind w:left="544"/>
    </w:pPr>
    <w:rPr>
      <w:rFonts w:ascii="Times New Roman" w:hAnsi="Times New Roman" w:eastAsia="Times New Roman" w:cs="Times New Roman"/>
      <w:sz w:val="28"/>
      <w:szCs w:val="28"/>
      <w:lang w:val="ru-RU" w:eastAsia="en-US" w:bidi="ar-SA"/>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544" w:hanging="303"/>
    </w:pPr>
    <w:rPr>
      <w:rFonts w:ascii="Times New Roman" w:hAnsi="Times New Roman" w:eastAsia="Times New Roman" w:cs="Times New Roman"/>
      <w:lang w:val="ru-RU" w:eastAsia="en-US" w:bidi="ar-SA"/>
    </w:rPr>
  </w:style>
  <w:style w:type="paragraph" w:customStyle="1" w:styleId="9">
    <w:name w:val="Table Paragraph"/>
    <w:basedOn w:val="1"/>
    <w:qFormat/>
    <w:uiPriority w:val="1"/>
    <w:pPr>
      <w:ind w:left="107"/>
    </w:pPr>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TotalTime>0</TotalTime>
  <ScaleCrop>false</ScaleCrop>
  <LinksUpToDate>false</LinksUpToDate>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2025-09-12T12:32:00Z</dcterms:created>
  <dc:creator>User</dc:creator>
  <cp:lastModifiedBy>User</cp:lastModifiedBy>
  <dcterms:modified xsi:type="dcterms:W3CDTF">2025-09-12T12:35:07Z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for Microsoft 365</vt:lpwstr>
  </property>
  <property fmtid="{D5CDD505-2E9C-101B-9397-08002B2CF9AE}" pid="4" name="LastSaved">
    <vt:filetime>2025-09-12T00:00:00Z</vt:filetime>
  </property>
  <property fmtid="{D5CDD505-2E9C-101B-9397-08002B2CF9AE}" pid="5" name="Producer">
    <vt:lpwstr>Microsoft® Word for Microsoft 365</vt:lpwstr>
  </property>
  <property fmtid="{D5CDD505-2E9C-101B-9397-08002B2CF9AE}" pid="6" name="KSOProductBuildVer">
    <vt:lpwstr>1049-12.2.0.22549</vt:lpwstr>
  </property>
  <property fmtid="{D5CDD505-2E9C-101B-9397-08002B2CF9AE}" pid="7" name="ICV">
    <vt:lpwstr>838ED89A6FD847BC8CA230659E2F342B_13</vt:lpwstr>
  </property>
</Properties>
</file>